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D45A" w14:textId="77777777" w:rsidR="004558E1" w:rsidRPr="00564BC1" w:rsidRDefault="00362DBB" w:rsidP="00362DBB">
      <w:pPr>
        <w:spacing w:after="120"/>
        <w:ind w:firstLine="723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Załącznik nr 2 do SWZ</w:t>
      </w:r>
    </w:p>
    <w:p w14:paraId="469336B8" w14:textId="77777777" w:rsidR="00035F3D" w:rsidRPr="00564BC1" w:rsidRDefault="00531708" w:rsidP="00362DBB">
      <w:pPr>
        <w:spacing w:after="12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PROJEKT UMOWY (Z ZNACZNIKAMI)</w:t>
      </w:r>
    </w:p>
    <w:p w14:paraId="18A70943" w14:textId="77777777" w:rsidR="00035F3D" w:rsidRPr="00564BC1" w:rsidRDefault="00531708" w:rsidP="00362DBB">
      <w:pPr>
        <w:spacing w:after="12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 xml:space="preserve">UMOWA nr </w:t>
      </w:r>
      <w:r w:rsidR="004558E1" w:rsidRPr="00564BC1">
        <w:rPr>
          <w:rFonts w:ascii="Cambria" w:hAnsi="Cambria"/>
          <w:b/>
          <w:sz w:val="20"/>
          <w:szCs w:val="20"/>
        </w:rPr>
        <w:t>….</w:t>
      </w:r>
    </w:p>
    <w:p w14:paraId="5B1B0FB4" w14:textId="77777777" w:rsidR="00035F3D" w:rsidRPr="00564BC1" w:rsidRDefault="00531708" w:rsidP="004558E1">
      <w:pPr>
        <w:spacing w:after="20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zawarta w dniu </w:t>
      </w:r>
      <w:r w:rsidR="005A5C33">
        <w:rPr>
          <w:rFonts w:ascii="Cambria" w:hAnsi="Cambria"/>
          <w:sz w:val="20"/>
          <w:szCs w:val="20"/>
        </w:rPr>
        <w:t>…………..</w:t>
      </w:r>
      <w:r w:rsidRPr="00564BC1">
        <w:rPr>
          <w:rFonts w:ascii="Cambria" w:hAnsi="Cambria"/>
          <w:sz w:val="20"/>
          <w:szCs w:val="20"/>
        </w:rPr>
        <w:t xml:space="preserve"> w </w:t>
      </w:r>
      <w:r w:rsidR="005A5C33">
        <w:rPr>
          <w:rFonts w:ascii="Cambria" w:hAnsi="Cambria"/>
          <w:sz w:val="20"/>
          <w:szCs w:val="20"/>
        </w:rPr>
        <w:t>Żarnowie</w:t>
      </w:r>
    </w:p>
    <w:p w14:paraId="3836475B" w14:textId="77777777" w:rsidR="00035F3D" w:rsidRPr="00564BC1" w:rsidRDefault="00531708" w:rsidP="004558E1">
      <w:pPr>
        <w:spacing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pomiędzy: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035F3D" w:rsidRPr="00564BC1" w14:paraId="2C7B4718" w14:textId="77777777">
        <w:tc>
          <w:tcPr>
            <w:tcW w:w="4703" w:type="dxa"/>
          </w:tcPr>
          <w:p w14:paraId="155C352B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Zamawiający</w:t>
            </w:r>
          </w:p>
        </w:tc>
        <w:tc>
          <w:tcPr>
            <w:tcW w:w="4703" w:type="dxa"/>
          </w:tcPr>
          <w:p w14:paraId="0D707490" w14:textId="77777777" w:rsidR="004558E1" w:rsidRPr="00564BC1" w:rsidRDefault="004558E1" w:rsidP="004558E1">
            <w:pPr>
              <w:pStyle w:val="Bezodstpw"/>
              <w:spacing w:line="276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  <w:lang w:val="pl-PL"/>
              </w:rPr>
            </w:pPr>
            <w:bookmarkStart w:id="0" w:name="_Hlk186447195"/>
            <w:r w:rsidRPr="00564BC1">
              <w:rPr>
                <w:rFonts w:ascii="Cambria" w:hAnsi="Cambria" w:cs="Arial"/>
                <w:b/>
                <w:bCs/>
                <w:sz w:val="20"/>
                <w:szCs w:val="20"/>
                <w:lang w:val="pl-PL"/>
              </w:rPr>
              <w:t>Gmina Żarnów</w:t>
            </w:r>
          </w:p>
          <w:p w14:paraId="2E3465CC" w14:textId="77777777" w:rsidR="004558E1" w:rsidRPr="00564BC1" w:rsidRDefault="004558E1" w:rsidP="004558E1">
            <w:pPr>
              <w:pStyle w:val="Bezodstpw"/>
              <w:spacing w:line="276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  <w:lang w:val="pl-PL"/>
              </w:rPr>
            </w:pPr>
            <w:bookmarkStart w:id="1" w:name="_Hlk185325740"/>
            <w:r w:rsidRPr="00564BC1">
              <w:rPr>
                <w:rFonts w:ascii="Cambria" w:hAnsi="Cambria" w:cs="Arial"/>
                <w:b/>
                <w:bCs/>
                <w:sz w:val="20"/>
                <w:szCs w:val="20"/>
                <w:lang w:val="pl-PL"/>
              </w:rPr>
              <w:t>ul. Opoczyńska 5, 26-330 Żarnów</w:t>
            </w:r>
          </w:p>
          <w:bookmarkEnd w:id="0"/>
          <w:bookmarkEnd w:id="1"/>
          <w:p w14:paraId="2B320067" w14:textId="77777777" w:rsidR="004558E1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NIP:</w:t>
            </w:r>
            <w:r w:rsidR="004558E1" w:rsidRPr="00564BC1">
              <w:rPr>
                <w:rFonts w:ascii="Cambria" w:hAnsi="Cambria"/>
                <w:sz w:val="20"/>
                <w:szCs w:val="20"/>
              </w:rPr>
              <w:t>……….</w:t>
            </w:r>
            <w:r w:rsidRPr="00564BC1">
              <w:rPr>
                <w:rFonts w:ascii="Cambria" w:hAnsi="Cambria"/>
                <w:sz w:val="20"/>
                <w:szCs w:val="20"/>
              </w:rPr>
              <w:t xml:space="preserve">, REGON: reprezentowany przez: </w:t>
            </w:r>
            <w:r w:rsidR="004558E1" w:rsidRPr="00564BC1">
              <w:rPr>
                <w:rFonts w:ascii="Cambria" w:hAnsi="Cambria"/>
                <w:sz w:val="20"/>
                <w:szCs w:val="20"/>
              </w:rPr>
              <w:t>…………………….</w:t>
            </w:r>
          </w:p>
          <w:p w14:paraId="38463939" w14:textId="77777777" w:rsidR="004558E1" w:rsidRPr="00564BC1" w:rsidRDefault="004558E1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Przy kontrasygnacie  …………………..</w:t>
            </w:r>
          </w:p>
          <w:p w14:paraId="790E1652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(dalej: „Zamawiający”)</w:t>
            </w:r>
          </w:p>
        </w:tc>
      </w:tr>
      <w:tr w:rsidR="00035F3D" w:rsidRPr="00564BC1" w14:paraId="22D5D7A6" w14:textId="77777777">
        <w:tc>
          <w:tcPr>
            <w:tcW w:w="4703" w:type="dxa"/>
          </w:tcPr>
          <w:p w14:paraId="10632E93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Wykonawca</w:t>
            </w:r>
          </w:p>
        </w:tc>
        <w:tc>
          <w:tcPr>
            <w:tcW w:w="4703" w:type="dxa"/>
          </w:tcPr>
          <w:p w14:paraId="47FE827C" w14:textId="77777777" w:rsidR="005A5C33" w:rsidRDefault="005A5C33" w:rsidP="005A5C33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…………………..</w:t>
            </w:r>
            <w:r w:rsidR="00531708" w:rsidRPr="00564BC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564BC1">
              <w:rPr>
                <w:rFonts w:ascii="Cambria" w:hAnsi="Cambria"/>
                <w:sz w:val="20"/>
                <w:szCs w:val="20"/>
              </w:rPr>
              <w:t xml:space="preserve">NIP:………., </w:t>
            </w:r>
          </w:p>
          <w:p w14:paraId="09E0BB06" w14:textId="77777777" w:rsidR="005A5C33" w:rsidRPr="00564BC1" w:rsidRDefault="005A5C33" w:rsidP="005A5C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reprezentowany przez: …………………….</w:t>
            </w:r>
          </w:p>
          <w:p w14:paraId="0D737ED8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br/>
              <w:t>(dalej: „Wykonawca”)</w:t>
            </w:r>
          </w:p>
        </w:tc>
      </w:tr>
    </w:tbl>
    <w:p w14:paraId="00BEB11B" w14:textId="77777777" w:rsidR="00035F3D" w:rsidRPr="00564BC1" w:rsidRDefault="00035F3D" w:rsidP="004558E1">
      <w:pPr>
        <w:jc w:val="both"/>
        <w:rPr>
          <w:rFonts w:ascii="Cambria" w:hAnsi="Cambria"/>
          <w:sz w:val="20"/>
          <w:szCs w:val="20"/>
        </w:rPr>
      </w:pPr>
    </w:p>
    <w:p w14:paraId="2E9D1C52" w14:textId="77777777" w:rsidR="00362DBB" w:rsidRDefault="00531708" w:rsidP="004558E1">
      <w:pPr>
        <w:spacing w:after="16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łącznie zwane dalej „Stronami”.</w:t>
      </w:r>
    </w:p>
    <w:p w14:paraId="5C544284" w14:textId="77777777" w:rsidR="00362DBB" w:rsidRPr="00D271A8" w:rsidRDefault="00362DBB" w:rsidP="00362DBB">
      <w:pPr>
        <w:autoSpaceDE w:val="0"/>
        <w:autoSpaceDN w:val="0"/>
        <w:adjustRightInd w:val="0"/>
        <w:spacing w:after="120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</w:t>
      </w:r>
      <w:r w:rsidRPr="00362DBB">
        <w:rPr>
          <w:rFonts w:ascii="Cambria" w:hAnsi="Cambria" w:cs="Arial"/>
          <w:bCs/>
          <w:sz w:val="20"/>
          <w:szCs w:val="20"/>
        </w:rPr>
        <w:t xml:space="preserve">trybie przetargu nieograniczonego, na podstawie art. 132 ustawy z dnia 11 września 2019 r. - Prawo zamówień publicznych (Dz. U. z 2024 r., poz. 1320 ze zm.)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DB45AC">
        <w:rPr>
          <w:rFonts w:ascii="Cambria" w:hAnsi="Cambria" w:cs="Arial"/>
          <w:bCs/>
          <w:sz w:val="20"/>
          <w:szCs w:val="20"/>
        </w:rPr>
        <w:t xml:space="preserve"> zamówienia pn.</w:t>
      </w:r>
      <w:r w:rsidRPr="00D271A8">
        <w:rPr>
          <w:rFonts w:ascii="Cambria" w:hAnsi="Cambria" w:cs="Arial"/>
          <w:bCs/>
          <w:sz w:val="20"/>
          <w:szCs w:val="20"/>
        </w:rPr>
        <w:t xml:space="preserve">: </w:t>
      </w:r>
    </w:p>
    <w:p w14:paraId="2788A74C" w14:textId="77777777" w:rsidR="00362DBB" w:rsidRPr="00A236D1" w:rsidRDefault="00362DBB" w:rsidP="00362DBB">
      <w:pPr>
        <w:pStyle w:val="Tekstpodstawowy2"/>
        <w:shd w:val="clear" w:color="auto" w:fill="EDEDED"/>
        <w:spacing w:line="276" w:lineRule="auto"/>
        <w:jc w:val="center"/>
        <w:rPr>
          <w:rFonts w:ascii="Cambria" w:hAnsi="Cambria"/>
          <w:b/>
          <w:sz w:val="20"/>
          <w:szCs w:val="20"/>
        </w:rPr>
      </w:pPr>
      <w:bookmarkStart w:id="2" w:name="_Hlk70502554"/>
      <w:bookmarkStart w:id="3" w:name="_Hlk60466352"/>
      <w:r w:rsidRPr="00362DBB">
        <w:rPr>
          <w:rFonts w:ascii="Cambria" w:hAnsi="Cambria"/>
          <w:b/>
          <w:sz w:val="20"/>
          <w:szCs w:val="20"/>
        </w:rPr>
        <w:t>,,Zarządzanie i gospodarowanie zasobami wodnymi na terenie Gminy Żarnów celem oszczędności naturalnych zasobów wody pitnej"</w:t>
      </w:r>
    </w:p>
    <w:bookmarkEnd w:id="2"/>
    <w:bookmarkEnd w:id="3"/>
    <w:p w14:paraId="4086C89B" w14:textId="77777777" w:rsidR="00362DBB" w:rsidRPr="0061063B" w:rsidRDefault="0061063B" w:rsidP="004558E1">
      <w:pPr>
        <w:spacing w:after="160"/>
        <w:jc w:val="both"/>
        <w:rPr>
          <w:rFonts w:ascii="Cambria" w:hAnsi="Cambria"/>
          <w:b/>
          <w:sz w:val="20"/>
          <w:szCs w:val="20"/>
        </w:rPr>
      </w:pPr>
      <w:r w:rsidRPr="0061063B">
        <w:rPr>
          <w:rFonts w:ascii="Cambria" w:hAnsi="Cambria"/>
          <w:b/>
          <w:sz w:val="20"/>
          <w:szCs w:val="20"/>
        </w:rPr>
        <w:t>Przedmiot zamówienia został dofinansowany w ramach programu regionalnego Fundusze Europejskie dla Łódzkiego 2021-2027 na realizację projektu pn. ,,Zarządzanie i gospodarowanie zasobami wodnymi na terenie Gminy Żarnów celem oszczędności naturalnych zasobów wody pitnej", określonego we wniosku o dofinansowanie projektu nr FELD.02.12-IZ.00-0018/24.</w:t>
      </w:r>
    </w:p>
    <w:p w14:paraId="0DCAAC6B" w14:textId="77777777" w:rsidR="00035F3D" w:rsidRPr="00564BC1" w:rsidRDefault="00531708" w:rsidP="004558E1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§1. Definicje</w:t>
      </w:r>
    </w:p>
    <w:p w14:paraId="33452AA3" w14:textId="77777777" w:rsidR="00035F3D" w:rsidRPr="00564BC1" w:rsidRDefault="00531708" w:rsidP="00E74524">
      <w:pPr>
        <w:pStyle w:val="Akapitzlist"/>
        <w:numPr>
          <w:ilvl w:val="0"/>
          <w:numId w:val="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OPZ – Opis Przedmiotu Zamówienia stanowiący Załącznik nr 1 do Umowy.</w:t>
      </w:r>
    </w:p>
    <w:p w14:paraId="7F8177AB" w14:textId="77777777" w:rsidR="00035F3D" w:rsidRPr="00564BC1" w:rsidRDefault="00531708" w:rsidP="00E74524">
      <w:pPr>
        <w:pStyle w:val="Akapitzlist"/>
        <w:numPr>
          <w:ilvl w:val="0"/>
          <w:numId w:val="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System – system zarządzania majątkiem sieciowym obejmujący elementy wskazane w OPZ (w tym GIS i model matematyczny, strefowe opomiarowanie/monitoring, wodomierze z nakładkami radiowymi oraz radiowy odczyt).</w:t>
      </w:r>
    </w:p>
    <w:p w14:paraId="24D8CDC3" w14:textId="77777777" w:rsidR="00035F3D" w:rsidRPr="00564BC1" w:rsidRDefault="00531708" w:rsidP="00E74524">
      <w:pPr>
        <w:pStyle w:val="Akapitzlist"/>
        <w:numPr>
          <w:ilvl w:val="0"/>
          <w:numId w:val="7"/>
        </w:numPr>
        <w:jc w:val="both"/>
        <w:rPr>
          <w:rFonts w:ascii="Cambria" w:hAnsi="Cambria"/>
          <w:sz w:val="20"/>
          <w:szCs w:val="20"/>
        </w:rPr>
      </w:pP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 xml:space="preserve"> – Krajowy System e-Faktur.</w:t>
      </w:r>
    </w:p>
    <w:p w14:paraId="2C5A8862" w14:textId="77777777" w:rsidR="00035F3D" w:rsidRPr="00564BC1" w:rsidRDefault="00531708" w:rsidP="00E74524">
      <w:pPr>
        <w:pStyle w:val="Akapitzlist"/>
        <w:numPr>
          <w:ilvl w:val="0"/>
          <w:numId w:val="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MPP – mechanizm podzielonej płatności (</w:t>
      </w:r>
      <w:proofErr w:type="spellStart"/>
      <w:r w:rsidRPr="00564BC1">
        <w:rPr>
          <w:rFonts w:ascii="Cambria" w:hAnsi="Cambria"/>
          <w:sz w:val="20"/>
          <w:szCs w:val="20"/>
        </w:rPr>
        <w:t>split</w:t>
      </w:r>
      <w:proofErr w:type="spellEnd"/>
      <w:r w:rsidRPr="00564BC1">
        <w:rPr>
          <w:rFonts w:ascii="Cambria" w:hAnsi="Cambria"/>
          <w:sz w:val="20"/>
          <w:szCs w:val="20"/>
        </w:rPr>
        <w:t xml:space="preserve"> </w:t>
      </w:r>
      <w:proofErr w:type="spellStart"/>
      <w:r w:rsidRPr="00564BC1">
        <w:rPr>
          <w:rFonts w:ascii="Cambria" w:hAnsi="Cambria"/>
          <w:sz w:val="20"/>
          <w:szCs w:val="20"/>
        </w:rPr>
        <w:t>payment</w:t>
      </w:r>
      <w:proofErr w:type="spellEnd"/>
      <w:r w:rsidRPr="00564BC1">
        <w:rPr>
          <w:rFonts w:ascii="Cambria" w:hAnsi="Cambria"/>
          <w:sz w:val="20"/>
          <w:szCs w:val="20"/>
        </w:rPr>
        <w:t>) w rozumieniu przepisów o podatku VAT.</w:t>
      </w:r>
    </w:p>
    <w:p w14:paraId="282EE993" w14:textId="77777777" w:rsidR="00035F3D" w:rsidRPr="00564BC1" w:rsidRDefault="00531708" w:rsidP="00E74524">
      <w:pPr>
        <w:pStyle w:val="Akapitzlist"/>
        <w:numPr>
          <w:ilvl w:val="0"/>
          <w:numId w:val="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Wynagrodzenie – wynagrodzenie ryczałtowe Wykonawcy określone w §7 Umowy.</w:t>
      </w:r>
    </w:p>
    <w:p w14:paraId="2AC37B4E" w14:textId="77777777" w:rsidR="00035F3D" w:rsidRPr="00564BC1" w:rsidRDefault="00531708" w:rsidP="00E74524">
      <w:pPr>
        <w:pStyle w:val="Akapitzlist"/>
        <w:numPr>
          <w:ilvl w:val="0"/>
          <w:numId w:val="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Część niezrealizowana – zakres/etapy, które na dzień waloryzacji nie zostały odebrane protokołem odbioru i nie stały się wymagalne do rozliczenia.</w:t>
      </w:r>
    </w:p>
    <w:p w14:paraId="285E1D14" w14:textId="77777777" w:rsidR="00035F3D" w:rsidRPr="00564BC1" w:rsidRDefault="00531708" w:rsidP="004558E1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§2. Przedmiot Umowy</w:t>
      </w:r>
    </w:p>
    <w:p w14:paraId="3D8E5584" w14:textId="77777777" w:rsidR="00035F3D" w:rsidRPr="0083212B" w:rsidRDefault="00531708" w:rsidP="0083212B">
      <w:pPr>
        <w:pStyle w:val="Akapitzlist"/>
        <w:numPr>
          <w:ilvl w:val="0"/>
          <w:numId w:val="8"/>
        </w:numPr>
        <w:jc w:val="both"/>
        <w:rPr>
          <w:rFonts w:ascii="Cambria" w:hAnsi="Cambria"/>
          <w:sz w:val="20"/>
          <w:szCs w:val="20"/>
        </w:rPr>
      </w:pPr>
      <w:r w:rsidRPr="00185F47">
        <w:rPr>
          <w:rFonts w:ascii="Cambria" w:hAnsi="Cambria"/>
          <w:sz w:val="20"/>
          <w:szCs w:val="20"/>
        </w:rPr>
        <w:lastRenderedPageBreak/>
        <w:t>Zamawiający zleca, a Wykonawca przyjmuje do wykonania kompleksową realizację zamówienia zgodnie z OPZ</w:t>
      </w:r>
      <w:r w:rsidR="00185F47" w:rsidRPr="00185F47">
        <w:t xml:space="preserve"> </w:t>
      </w:r>
      <w:r w:rsidR="00185F47" w:rsidRPr="00185F47">
        <w:rPr>
          <w:rFonts w:ascii="Cambria" w:hAnsi="Cambria"/>
          <w:sz w:val="20"/>
          <w:szCs w:val="20"/>
        </w:rPr>
        <w:t xml:space="preserve">stanowiący załącznik nr </w:t>
      </w:r>
      <w:r w:rsidR="00185F47">
        <w:rPr>
          <w:rFonts w:ascii="Cambria" w:hAnsi="Cambria"/>
          <w:sz w:val="20"/>
          <w:szCs w:val="20"/>
        </w:rPr>
        <w:t>6</w:t>
      </w:r>
      <w:r w:rsidR="00185F47" w:rsidRPr="00185F47">
        <w:rPr>
          <w:rFonts w:ascii="Cambria" w:hAnsi="Cambria"/>
          <w:sz w:val="20"/>
          <w:szCs w:val="20"/>
        </w:rPr>
        <w:t xml:space="preserve"> do SWZ (dalej OPZ) za cenę określoną w ofercie cenowej Wykonawcy i kalkulacji zaoferowanej ceny złożonej przed zawarciem umowy  stanowiącej  Załącznik do Umowy</w:t>
      </w:r>
      <w:r w:rsidR="0083212B">
        <w:rPr>
          <w:rFonts w:ascii="Cambria" w:hAnsi="Cambria"/>
          <w:sz w:val="20"/>
          <w:szCs w:val="20"/>
        </w:rPr>
        <w:t xml:space="preserve">, </w:t>
      </w:r>
      <w:r w:rsidRPr="0083212B">
        <w:rPr>
          <w:rFonts w:ascii="Cambria" w:hAnsi="Cambria"/>
          <w:sz w:val="20"/>
          <w:szCs w:val="20"/>
        </w:rPr>
        <w:t>obejmującą w szczególności:</w:t>
      </w:r>
    </w:p>
    <w:p w14:paraId="18738D36" w14:textId="77777777" w:rsidR="00035F3D" w:rsidRPr="00564BC1" w:rsidRDefault="00531708" w:rsidP="00785D61">
      <w:pPr>
        <w:pStyle w:val="Listapunktowana"/>
        <w:numPr>
          <w:ilvl w:val="0"/>
          <w:numId w:val="9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dostawę i wdrożenie Systemu GIS oraz budowę modelu matematycznego sieci, wraz z instalacją/konfiguracją, migracją danych, szkoleniami, licencją i dokumentacją;</w:t>
      </w:r>
    </w:p>
    <w:p w14:paraId="23FD0572" w14:textId="77777777" w:rsidR="00035F3D" w:rsidRPr="00564BC1" w:rsidRDefault="00531708" w:rsidP="00785D61">
      <w:pPr>
        <w:pStyle w:val="Listapunktowana"/>
        <w:numPr>
          <w:ilvl w:val="0"/>
          <w:numId w:val="9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budowę systemu strefowego opomiarowania i monitoringu oraz integracje i uruchomienie przepływów danych zgodnie z OPZ;</w:t>
      </w:r>
    </w:p>
    <w:p w14:paraId="3CC69C10" w14:textId="77777777" w:rsidR="00035F3D" w:rsidRPr="00564BC1" w:rsidRDefault="00531708" w:rsidP="00785D61">
      <w:pPr>
        <w:pStyle w:val="Listapunktowana"/>
        <w:numPr>
          <w:ilvl w:val="0"/>
          <w:numId w:val="9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dostawę oraz wymianę wodomierzy z nakładkami radiowymi oraz wdrożenie radiowego odczytu danych;</w:t>
      </w:r>
    </w:p>
    <w:p w14:paraId="2A5DEDC0" w14:textId="77777777" w:rsidR="00035F3D" w:rsidRPr="00564BC1" w:rsidRDefault="00531708" w:rsidP="00785D61">
      <w:pPr>
        <w:pStyle w:val="Listapunktowana"/>
        <w:numPr>
          <w:ilvl w:val="0"/>
          <w:numId w:val="9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hosting Systemu na infrastrukturze Wykonawcy (jeżeli wymagany OPZ), wraz z utrzymaniem, bezpieczeństwem i wsparciem.</w:t>
      </w:r>
    </w:p>
    <w:p w14:paraId="7076B3B7" w14:textId="77777777" w:rsidR="00035F3D" w:rsidRDefault="00531708" w:rsidP="00785D61">
      <w:pPr>
        <w:pStyle w:val="Akapitzlist"/>
        <w:numPr>
          <w:ilvl w:val="0"/>
          <w:numId w:val="8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 Szczegółowy zakres, wymagania, standardy odbioru oraz parametry funkcjonalne określa OPZ</w:t>
      </w:r>
      <w:r w:rsidR="00E74524">
        <w:rPr>
          <w:rFonts w:ascii="Cambria" w:hAnsi="Cambria"/>
          <w:sz w:val="20"/>
          <w:szCs w:val="20"/>
        </w:rPr>
        <w:t xml:space="preserve"> – stanowiący załącznik nr 6 do SWZ.</w:t>
      </w:r>
    </w:p>
    <w:p w14:paraId="14D972F0" w14:textId="77777777" w:rsidR="0083212B" w:rsidRPr="0080625D" w:rsidRDefault="0083212B" w:rsidP="0083212B">
      <w:pPr>
        <w:pStyle w:val="Akapitzlist"/>
        <w:numPr>
          <w:ilvl w:val="0"/>
          <w:numId w:val="8"/>
        </w:numPr>
        <w:spacing w:after="120"/>
        <w:jc w:val="both"/>
        <w:rPr>
          <w:rFonts w:ascii="Cambria" w:hAnsi="Cambria"/>
          <w:sz w:val="20"/>
          <w:szCs w:val="20"/>
        </w:rPr>
      </w:pPr>
      <w:r w:rsidRPr="0083212B">
        <w:rPr>
          <w:rFonts w:ascii="Cambria" w:hAnsi="Cambria"/>
          <w:sz w:val="20"/>
          <w:szCs w:val="20"/>
        </w:rPr>
        <w:t xml:space="preserve">Wykonawca oświadcza, iż Przedmiot zamówienia  jest zgodny z opisem przedmiotu zamówienia w </w:t>
      </w:r>
      <w:r w:rsidRPr="0080625D">
        <w:rPr>
          <w:rFonts w:ascii="Cambria" w:hAnsi="Cambria"/>
          <w:sz w:val="20"/>
          <w:szCs w:val="20"/>
        </w:rPr>
        <w:t>pełni sprawny, fabrycznie nowy, nie powystawowy oraz nie jest  obarczony wadami prawnymi.</w:t>
      </w:r>
    </w:p>
    <w:p w14:paraId="751B139D" w14:textId="77777777" w:rsidR="0083212B" w:rsidRPr="0080625D" w:rsidRDefault="0083212B" w:rsidP="00E35B5E">
      <w:pPr>
        <w:numPr>
          <w:ilvl w:val="0"/>
          <w:numId w:val="8"/>
        </w:numPr>
        <w:tabs>
          <w:tab w:val="left" w:pos="426"/>
        </w:tabs>
        <w:suppressAutoHyphens/>
        <w:jc w:val="both"/>
        <w:rPr>
          <w:rFonts w:ascii="Cambria" w:hAnsi="Cambria"/>
          <w:sz w:val="20"/>
          <w:szCs w:val="20"/>
        </w:rPr>
      </w:pPr>
      <w:bookmarkStart w:id="4" w:name="_Hlk205967191"/>
      <w:r w:rsidRPr="0080625D">
        <w:rPr>
          <w:rFonts w:ascii="Cambria" w:hAnsi="Cambria"/>
          <w:sz w:val="20"/>
          <w:szCs w:val="20"/>
        </w:rPr>
        <w:t xml:space="preserve">Wykonawca przedłoży w terminie trzech dni od daty zawarcia umowy w formie pisemnej Zamawiającemu </w:t>
      </w:r>
      <w:r w:rsidRPr="0080625D">
        <w:rPr>
          <w:rFonts w:ascii="Cambria" w:hAnsi="Cambria"/>
          <w:b/>
          <w:sz w:val="20"/>
          <w:szCs w:val="20"/>
        </w:rPr>
        <w:t xml:space="preserve">specyfikację techniczną zaoferowanych urządzeń </w:t>
      </w:r>
      <w:r w:rsidRPr="0080625D">
        <w:rPr>
          <w:rFonts w:ascii="Cambria" w:hAnsi="Cambria"/>
          <w:sz w:val="20"/>
          <w:szCs w:val="20"/>
        </w:rPr>
        <w:t xml:space="preserve">wraz z </w:t>
      </w:r>
      <w:r w:rsidRPr="0080625D">
        <w:rPr>
          <w:rFonts w:ascii="Cambria" w:hAnsi="Cambria"/>
          <w:b/>
          <w:sz w:val="20"/>
          <w:szCs w:val="20"/>
        </w:rPr>
        <w:t>kartami katalogowymi producenta</w:t>
      </w:r>
      <w:r w:rsidRPr="0080625D">
        <w:rPr>
          <w:rFonts w:ascii="Cambria" w:hAnsi="Cambria"/>
          <w:sz w:val="20"/>
          <w:szCs w:val="20"/>
        </w:rPr>
        <w:t>, 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2ACC513E" w14:textId="77777777" w:rsidR="0083212B" w:rsidRPr="0080625D" w:rsidRDefault="0083212B" w:rsidP="00E35B5E">
      <w:pPr>
        <w:numPr>
          <w:ilvl w:val="0"/>
          <w:numId w:val="8"/>
        </w:numPr>
        <w:tabs>
          <w:tab w:val="left" w:pos="142"/>
        </w:tabs>
        <w:suppressAutoHyphens/>
        <w:jc w:val="both"/>
        <w:rPr>
          <w:rFonts w:ascii="Cambria" w:hAnsi="Cambria"/>
          <w:sz w:val="20"/>
          <w:szCs w:val="20"/>
        </w:rPr>
      </w:pPr>
      <w:r w:rsidRPr="0080625D">
        <w:rPr>
          <w:rFonts w:ascii="Cambria" w:hAnsi="Cambria"/>
          <w:sz w:val="20"/>
          <w:szCs w:val="20"/>
        </w:rPr>
        <w:t xml:space="preserve">Oferta Wykonawcy wraz z kalkulacją cenową oraz </w:t>
      </w:r>
      <w:r w:rsidRPr="0080625D">
        <w:rPr>
          <w:rFonts w:ascii="Cambria" w:hAnsi="Cambria"/>
          <w:bCs/>
          <w:sz w:val="20"/>
          <w:szCs w:val="20"/>
        </w:rPr>
        <w:t xml:space="preserve">specyfikacją techniczną  zaoferowanych urządzeń </w:t>
      </w:r>
      <w:r w:rsidRPr="0080625D">
        <w:rPr>
          <w:rFonts w:ascii="Cambria" w:hAnsi="Cambria"/>
          <w:sz w:val="20"/>
          <w:szCs w:val="20"/>
        </w:rPr>
        <w:t>z kartami katalogowymi, o których mowa w ust. 3, stanowią integralną część niniejszej Umowy.</w:t>
      </w:r>
    </w:p>
    <w:bookmarkEnd w:id="4"/>
    <w:p w14:paraId="7B557DE1" w14:textId="77777777" w:rsidR="00035F3D" w:rsidRPr="00564BC1" w:rsidRDefault="00531708" w:rsidP="004558E1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§3. Termin realizacji i harmonogram</w:t>
      </w:r>
    </w:p>
    <w:p w14:paraId="19CB1016" w14:textId="77777777" w:rsidR="00035F3D" w:rsidRPr="005030FB" w:rsidRDefault="00531708" w:rsidP="00785D61">
      <w:pPr>
        <w:pStyle w:val="Akapitzlist"/>
        <w:numPr>
          <w:ilvl w:val="0"/>
          <w:numId w:val="10"/>
        </w:numPr>
        <w:jc w:val="both"/>
        <w:rPr>
          <w:rFonts w:ascii="Cambria" w:hAnsi="Cambria"/>
          <w:sz w:val="20"/>
          <w:szCs w:val="20"/>
        </w:rPr>
      </w:pPr>
      <w:r w:rsidRPr="005030FB">
        <w:rPr>
          <w:rFonts w:ascii="Cambria" w:hAnsi="Cambria"/>
          <w:sz w:val="20"/>
          <w:szCs w:val="20"/>
        </w:rPr>
        <w:t xml:space="preserve">Wykonawca wykona całość Przedmiotu Umowy w terminie nie dłuższym niż </w:t>
      </w:r>
      <w:r w:rsidR="004558E1" w:rsidRPr="005030FB">
        <w:rPr>
          <w:rFonts w:ascii="Cambria" w:hAnsi="Cambria"/>
          <w:b/>
          <w:sz w:val="20"/>
          <w:szCs w:val="20"/>
        </w:rPr>
        <w:t>7 miesięcy</w:t>
      </w:r>
      <w:r w:rsidR="00BC3B2F" w:rsidRPr="005030FB">
        <w:rPr>
          <w:rFonts w:ascii="Cambria" w:hAnsi="Cambria"/>
          <w:sz w:val="20"/>
          <w:szCs w:val="20"/>
        </w:rPr>
        <w:t xml:space="preserve"> </w:t>
      </w:r>
      <w:r w:rsidRPr="005030FB">
        <w:rPr>
          <w:rFonts w:ascii="Cambria" w:hAnsi="Cambria"/>
          <w:sz w:val="20"/>
          <w:szCs w:val="20"/>
        </w:rPr>
        <w:t>od dnia podpisania Umowy oraz udostępnienia kompletnych danych źródłowych przez Zamawiającego</w:t>
      </w:r>
      <w:r w:rsidR="004558E1" w:rsidRPr="005030FB">
        <w:rPr>
          <w:rFonts w:ascii="Cambria" w:hAnsi="Cambria"/>
          <w:sz w:val="20"/>
          <w:szCs w:val="20"/>
        </w:rPr>
        <w:t>.</w:t>
      </w:r>
    </w:p>
    <w:p w14:paraId="1E34CC79" w14:textId="77777777" w:rsidR="00035F3D" w:rsidRPr="005030FB" w:rsidRDefault="00531708" w:rsidP="00785D61">
      <w:pPr>
        <w:pStyle w:val="Akapitzlist"/>
        <w:numPr>
          <w:ilvl w:val="0"/>
          <w:numId w:val="10"/>
        </w:numPr>
        <w:jc w:val="both"/>
        <w:rPr>
          <w:rFonts w:ascii="Cambria" w:hAnsi="Cambria"/>
          <w:sz w:val="20"/>
          <w:szCs w:val="20"/>
        </w:rPr>
      </w:pPr>
      <w:r w:rsidRPr="005030FB">
        <w:rPr>
          <w:rFonts w:ascii="Cambria" w:hAnsi="Cambria"/>
          <w:sz w:val="20"/>
          <w:szCs w:val="20"/>
        </w:rPr>
        <w:t>Harmonogram etapów i kamieni milowych oraz podział płatności określa Załącznik nr 2 (Harmonogram rzeczowo-finansowy).</w:t>
      </w:r>
    </w:p>
    <w:p w14:paraId="6A950570" w14:textId="77777777" w:rsidR="00035F3D" w:rsidRPr="00564BC1" w:rsidRDefault="00531708" w:rsidP="00785D61">
      <w:pPr>
        <w:pStyle w:val="Akapitzlist"/>
        <w:numPr>
          <w:ilvl w:val="0"/>
          <w:numId w:val="10"/>
        </w:numPr>
        <w:spacing w:after="120"/>
        <w:jc w:val="both"/>
        <w:rPr>
          <w:rFonts w:ascii="Cambria" w:hAnsi="Cambria"/>
          <w:sz w:val="20"/>
          <w:szCs w:val="20"/>
        </w:rPr>
      </w:pPr>
      <w:r w:rsidRPr="005030FB">
        <w:rPr>
          <w:rFonts w:ascii="Cambria" w:hAnsi="Cambria"/>
          <w:sz w:val="20"/>
          <w:szCs w:val="20"/>
        </w:rPr>
        <w:t>Zmiana harmonogramu wymaga formy pisemne</w:t>
      </w:r>
      <w:r w:rsidR="00BC3B2F" w:rsidRPr="005030FB">
        <w:rPr>
          <w:rFonts w:ascii="Cambria" w:hAnsi="Cambria"/>
          <w:sz w:val="20"/>
          <w:szCs w:val="20"/>
        </w:rPr>
        <w:t>j</w:t>
      </w:r>
      <w:r w:rsidR="00BC3B2F">
        <w:rPr>
          <w:rFonts w:ascii="Cambria" w:hAnsi="Cambria"/>
          <w:sz w:val="20"/>
          <w:szCs w:val="20"/>
        </w:rPr>
        <w:t>.</w:t>
      </w:r>
    </w:p>
    <w:p w14:paraId="71FE7E77" w14:textId="77777777" w:rsidR="00035F3D" w:rsidRPr="00564BC1" w:rsidRDefault="00531708" w:rsidP="004558E1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§4. Obowiązki Wykonawcy</w:t>
      </w:r>
    </w:p>
    <w:p w14:paraId="4B4680D5" w14:textId="77777777" w:rsidR="00035F3D" w:rsidRDefault="00531708" w:rsidP="00785D61">
      <w:pPr>
        <w:pStyle w:val="Akapitzlist"/>
        <w:numPr>
          <w:ilvl w:val="0"/>
          <w:numId w:val="11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Wykonawca wykona Umowę z należytą starannością, zgodnie z OPZ oraz najlepszą praktyką wdrożeniową.</w:t>
      </w:r>
    </w:p>
    <w:p w14:paraId="6AC950E8" w14:textId="77777777" w:rsidR="00647945" w:rsidRPr="00647945" w:rsidRDefault="00647945" w:rsidP="00647945">
      <w:pPr>
        <w:pStyle w:val="Akapitzlist"/>
        <w:numPr>
          <w:ilvl w:val="0"/>
          <w:numId w:val="11"/>
        </w:numPr>
        <w:jc w:val="both"/>
        <w:rPr>
          <w:rFonts w:ascii="Cambria" w:hAnsi="Cambria"/>
          <w:sz w:val="20"/>
          <w:szCs w:val="20"/>
        </w:rPr>
      </w:pPr>
      <w:r w:rsidRPr="00647945">
        <w:rPr>
          <w:rFonts w:ascii="Cambria" w:hAnsi="Cambria"/>
          <w:sz w:val="20"/>
          <w:szCs w:val="20"/>
        </w:rPr>
        <w:t xml:space="preserve">Wykonawca zobowiązany jest dostarczyć Przedmiot zamówienia i zainstalować </w:t>
      </w:r>
      <w:r>
        <w:rPr>
          <w:rFonts w:ascii="Cambria" w:hAnsi="Cambria"/>
          <w:sz w:val="20"/>
          <w:szCs w:val="20"/>
        </w:rPr>
        <w:t>go</w:t>
      </w:r>
      <w:r w:rsidRPr="00647945">
        <w:rPr>
          <w:rFonts w:ascii="Cambria" w:hAnsi="Cambria"/>
          <w:sz w:val="20"/>
          <w:szCs w:val="20"/>
        </w:rPr>
        <w:t xml:space="preserve"> w miejscu wskazanym przez Zamawiającego.</w:t>
      </w:r>
    </w:p>
    <w:p w14:paraId="4831B2D7" w14:textId="77777777" w:rsidR="00035F3D" w:rsidRPr="00564BC1" w:rsidRDefault="00531708" w:rsidP="00785D61">
      <w:pPr>
        <w:pStyle w:val="Akapitzlist"/>
        <w:numPr>
          <w:ilvl w:val="0"/>
          <w:numId w:val="11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Wykonawca zapewni w szczególności:</w:t>
      </w:r>
    </w:p>
    <w:p w14:paraId="35A6C4F0" w14:textId="77777777" w:rsidR="00035F3D" w:rsidRPr="00564BC1" w:rsidRDefault="00531708" w:rsidP="00785D61">
      <w:pPr>
        <w:pStyle w:val="Listapunktowana"/>
        <w:numPr>
          <w:ilvl w:val="0"/>
          <w:numId w:val="12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dokumentację użytkownika w języku polskim oraz przekazanie materiałów odbiorowych;</w:t>
      </w:r>
    </w:p>
    <w:p w14:paraId="59DDF511" w14:textId="77777777" w:rsidR="00035F3D" w:rsidRPr="00564BC1" w:rsidRDefault="00531708" w:rsidP="00785D61">
      <w:pPr>
        <w:pStyle w:val="Listapunktowana"/>
        <w:numPr>
          <w:ilvl w:val="0"/>
          <w:numId w:val="12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szkolenia użytkowników w zakresie określonym w OPZ;</w:t>
      </w:r>
    </w:p>
    <w:p w14:paraId="330F6AC3" w14:textId="77777777" w:rsidR="00035F3D" w:rsidRPr="00564BC1" w:rsidRDefault="00531708" w:rsidP="00785D61">
      <w:pPr>
        <w:pStyle w:val="Listapunktowana"/>
        <w:numPr>
          <w:ilvl w:val="0"/>
          <w:numId w:val="12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wsparcie techniczne i serwis zgodnie z OPZ oraz Załącznikiem nr 5 (SLA i procedura zgłoszeń);</w:t>
      </w:r>
    </w:p>
    <w:p w14:paraId="717F8FA8" w14:textId="77777777" w:rsidR="00035F3D" w:rsidRPr="00564BC1" w:rsidRDefault="00531708" w:rsidP="00785D61">
      <w:pPr>
        <w:pStyle w:val="Listapunktowana"/>
        <w:numPr>
          <w:ilvl w:val="0"/>
          <w:numId w:val="12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kompatybilność i spójność integracyjną wszystkich elementów zamówienia – ryzyko integracji obciąża Wykonawcę.</w:t>
      </w:r>
    </w:p>
    <w:p w14:paraId="45B7118C" w14:textId="137963E9" w:rsidR="00035F3D" w:rsidRDefault="00531708" w:rsidP="00785D61">
      <w:pPr>
        <w:pStyle w:val="Akapitzlist"/>
        <w:numPr>
          <w:ilvl w:val="0"/>
          <w:numId w:val="11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 Wykonawca będzie przedstawiał Zamawiającemu raport postępu co najmniej raz w miesiącu oraz na każde uzasadnione żądanie.</w:t>
      </w:r>
    </w:p>
    <w:p w14:paraId="3081D445" w14:textId="5A784687" w:rsidR="00B85F3D" w:rsidRPr="00745116" w:rsidRDefault="00B85F3D" w:rsidP="00B85F3D">
      <w:pPr>
        <w:pStyle w:val="Akapitzlist"/>
        <w:numPr>
          <w:ilvl w:val="0"/>
          <w:numId w:val="11"/>
        </w:numPr>
        <w:spacing w:after="120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lastRenderedPageBreak/>
        <w:t>Wykonawca zobowiązuje się do realizacji przedmiotu Umowy przy udziale zespołu specjalistów posiadających kwalifikacje i doświadczenie wymagane w postępowaniu oraz określone w Opisie Przedmiotu Zamówienia</w:t>
      </w:r>
      <w:r w:rsidR="00CD78F0" w:rsidRPr="00745116">
        <w:rPr>
          <w:rFonts w:ascii="Cambria" w:hAnsi="Cambria"/>
          <w:sz w:val="20"/>
          <w:szCs w:val="20"/>
        </w:rPr>
        <w:t>.</w:t>
      </w:r>
    </w:p>
    <w:p w14:paraId="7BDF801A" w14:textId="7B7676B1" w:rsidR="00B85F3D" w:rsidRPr="00745116" w:rsidRDefault="00B85F3D" w:rsidP="00CD78F0">
      <w:pPr>
        <w:pStyle w:val="Akapitzlist"/>
        <w:numPr>
          <w:ilvl w:val="0"/>
          <w:numId w:val="11"/>
        </w:numPr>
        <w:spacing w:after="120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W terminie </w:t>
      </w:r>
      <w:r w:rsidR="00AA19DC" w:rsidRPr="00745116">
        <w:rPr>
          <w:rFonts w:ascii="Cambria" w:hAnsi="Cambria"/>
          <w:sz w:val="20"/>
          <w:szCs w:val="20"/>
        </w:rPr>
        <w:t>5</w:t>
      </w:r>
      <w:r w:rsidRPr="00745116">
        <w:rPr>
          <w:rFonts w:ascii="Cambria" w:hAnsi="Cambria"/>
          <w:sz w:val="20"/>
          <w:szCs w:val="20"/>
        </w:rPr>
        <w:t xml:space="preserve"> dni od dnia zawarcia Umowy, nie później jednak niż przed przystąpieniem do realizacji prac, Wykonawca przedłoży Zamawiającemu wykaz osób skierowanych do realizacji Umowy („Wykaz Zespołu”), zawierający:</w:t>
      </w:r>
    </w:p>
    <w:p w14:paraId="346AF843" w14:textId="0AE887F7" w:rsidR="00B85F3D" w:rsidRPr="00745116" w:rsidRDefault="00B85F3D" w:rsidP="00CD78F0">
      <w:pPr>
        <w:pStyle w:val="Akapitzlist"/>
        <w:numPr>
          <w:ilvl w:val="0"/>
          <w:numId w:val="31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imię i nazwisko każdej osoby,</w:t>
      </w:r>
    </w:p>
    <w:p w14:paraId="0017F07C" w14:textId="629B7FF6" w:rsidR="00B85F3D" w:rsidRPr="00745116" w:rsidRDefault="00B85F3D" w:rsidP="00CD78F0">
      <w:pPr>
        <w:pStyle w:val="Akapitzlist"/>
        <w:numPr>
          <w:ilvl w:val="0"/>
          <w:numId w:val="31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pełnioną funkcję / zakres powierzonych czynności,</w:t>
      </w:r>
    </w:p>
    <w:p w14:paraId="676BF265" w14:textId="0EDA0FC5" w:rsidR="00B85F3D" w:rsidRPr="00745116" w:rsidRDefault="00B85F3D" w:rsidP="00CD78F0">
      <w:pPr>
        <w:pStyle w:val="Akapitzlist"/>
        <w:numPr>
          <w:ilvl w:val="0"/>
          <w:numId w:val="31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opis posiadanego wykształcenia, kwalifikacji oraz doświadczenia zawodowego potwierdzającego spełnianie wymagań określonych w dokumentacji postępowania,</w:t>
      </w:r>
    </w:p>
    <w:p w14:paraId="6BE28000" w14:textId="72F3F306" w:rsidR="00B85F3D" w:rsidRPr="00745116" w:rsidRDefault="00B85F3D" w:rsidP="00CD78F0">
      <w:pPr>
        <w:pStyle w:val="Akapitzlist"/>
        <w:numPr>
          <w:ilvl w:val="0"/>
          <w:numId w:val="31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podstawę dysponowania daną osobą.</w:t>
      </w:r>
    </w:p>
    <w:p w14:paraId="483B729F" w14:textId="48C045DD" w:rsidR="00B85F3D" w:rsidRPr="00745116" w:rsidRDefault="00B85F3D" w:rsidP="00CD78F0">
      <w:pPr>
        <w:pStyle w:val="Akapitzlist"/>
        <w:numPr>
          <w:ilvl w:val="0"/>
          <w:numId w:val="11"/>
        </w:numPr>
        <w:spacing w:after="120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Wykonawca zobowiązuje się zapewnić udział wskazanych w Wykazie Zespołu osób w realizacji Umowy przez cały okres jej obowiązywania.</w:t>
      </w:r>
    </w:p>
    <w:p w14:paraId="2C03422E" w14:textId="2BA9283D" w:rsidR="00B85F3D" w:rsidRPr="00745116" w:rsidRDefault="00B85F3D" w:rsidP="00B85F3D">
      <w:pPr>
        <w:pStyle w:val="Akapitzlist"/>
        <w:numPr>
          <w:ilvl w:val="0"/>
          <w:numId w:val="11"/>
        </w:numPr>
        <w:spacing w:after="120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Zmiana którejkolwiek z osób wskazanych w Wykazie Zespołu wymaga uprzedniej pisemnej zgody Zamawiającego. Nowo wskazana osoba musi posiadać kwalifikacje i doświadczenie nie niższe niż wymagane dla osoby zastępowanej. Zmiana nie stanowi zmiany Umowy, o ile spełnione są powyższe warunki.</w:t>
      </w:r>
    </w:p>
    <w:p w14:paraId="1B2908E5" w14:textId="77777777" w:rsidR="00035F3D" w:rsidRPr="00564BC1" w:rsidRDefault="00531708" w:rsidP="004558E1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§5. Obowiązki Zamawiającego</w:t>
      </w:r>
    </w:p>
    <w:p w14:paraId="1046F54A" w14:textId="77777777" w:rsidR="00035F3D" w:rsidRPr="00564BC1" w:rsidRDefault="00531708" w:rsidP="00785D61">
      <w:pPr>
        <w:pStyle w:val="Akapitzlist"/>
        <w:numPr>
          <w:ilvl w:val="0"/>
          <w:numId w:val="13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Zamawiający przekaże Wykonawcy dane, informacje i dostępy niezbędne do realizacji w zakresie i terminach uzgodnionych w harmonogramie.</w:t>
      </w:r>
    </w:p>
    <w:p w14:paraId="0D3CBEED" w14:textId="77777777" w:rsidR="00035F3D" w:rsidRPr="00564BC1" w:rsidRDefault="00531708" w:rsidP="00785D61">
      <w:pPr>
        <w:pStyle w:val="Akapitzlist"/>
        <w:numPr>
          <w:ilvl w:val="0"/>
          <w:numId w:val="13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Zamawiający zapewni dostęp do infrastruktury/obiektów niezbędnych do wykonania prac montażowych i odbiorów w uzgodnionych terminach.</w:t>
      </w:r>
    </w:p>
    <w:p w14:paraId="6E752F8F" w14:textId="77777777" w:rsidR="00035F3D" w:rsidRPr="00564BC1" w:rsidRDefault="00531708" w:rsidP="00785D61">
      <w:pPr>
        <w:pStyle w:val="Akapitzlist"/>
        <w:numPr>
          <w:ilvl w:val="0"/>
          <w:numId w:val="13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Zamawiający wyznaczy osoby do kontaktu i odbiorów – Załącznik nr 7.</w:t>
      </w:r>
    </w:p>
    <w:p w14:paraId="20AE7A43" w14:textId="77777777" w:rsidR="00035F3D" w:rsidRPr="00564BC1" w:rsidRDefault="00531708" w:rsidP="004558E1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§6. Odbiory</w:t>
      </w:r>
    </w:p>
    <w:p w14:paraId="609512D0" w14:textId="77777777" w:rsidR="00035F3D" w:rsidRPr="00564BC1" w:rsidRDefault="00531708" w:rsidP="00785D61">
      <w:pPr>
        <w:pStyle w:val="Akapitzlist"/>
        <w:numPr>
          <w:ilvl w:val="0"/>
          <w:numId w:val="14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Odbiory częściowe i odbiór końcowy następują na podstawie protokołów odbioru (Załącznik nr 3).</w:t>
      </w:r>
    </w:p>
    <w:p w14:paraId="51FF916C" w14:textId="77777777" w:rsidR="00035F3D" w:rsidRPr="00564BC1" w:rsidRDefault="00531708" w:rsidP="00785D61">
      <w:pPr>
        <w:pStyle w:val="Akapitzlist"/>
        <w:numPr>
          <w:ilvl w:val="0"/>
          <w:numId w:val="14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Wykonawca zgłasza gotowość do odbioru w formie dokumentowej (e-mail dopuszczalny), dołączając komplet materiałów odbiorowych.</w:t>
      </w:r>
    </w:p>
    <w:p w14:paraId="547AD099" w14:textId="77777777" w:rsidR="00035F3D" w:rsidRPr="00564BC1" w:rsidRDefault="00531708" w:rsidP="00785D61">
      <w:pPr>
        <w:pStyle w:val="Akapitzlist"/>
        <w:numPr>
          <w:ilvl w:val="0"/>
          <w:numId w:val="14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 przypadku stwierdzenia wad/niezgodności Zamawiający wskazuje je w protokole. Wykonawca usuwa wady w terminach określonych w §9.</w:t>
      </w:r>
    </w:p>
    <w:p w14:paraId="06A15ACC" w14:textId="77777777" w:rsidR="00035F3D" w:rsidRDefault="00531708" w:rsidP="00785D61">
      <w:pPr>
        <w:pStyle w:val="Akapitzlist"/>
        <w:numPr>
          <w:ilvl w:val="0"/>
          <w:numId w:val="14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Podpisanie protokołu odbioru końcowego stanowi podstawę rozliczenia końcowego.</w:t>
      </w:r>
    </w:p>
    <w:p w14:paraId="7724F615" w14:textId="77777777" w:rsidR="0070431F" w:rsidRPr="0070431F" w:rsidRDefault="0070431F" w:rsidP="0070431F">
      <w:pPr>
        <w:pStyle w:val="Akapitzlist"/>
        <w:numPr>
          <w:ilvl w:val="0"/>
          <w:numId w:val="14"/>
        </w:numPr>
        <w:spacing w:after="120"/>
        <w:jc w:val="both"/>
        <w:rPr>
          <w:rFonts w:ascii="Cambria" w:hAnsi="Cambria"/>
          <w:sz w:val="20"/>
          <w:szCs w:val="20"/>
        </w:rPr>
      </w:pPr>
      <w:r w:rsidRPr="0070431F">
        <w:rPr>
          <w:rFonts w:ascii="Cambria" w:hAnsi="Cambria"/>
          <w:sz w:val="20"/>
          <w:szCs w:val="20"/>
        </w:rPr>
        <w:t xml:space="preserve">Przyjęcie wykonania </w:t>
      </w:r>
      <w:r>
        <w:rPr>
          <w:rFonts w:ascii="Cambria" w:hAnsi="Cambria"/>
          <w:sz w:val="20"/>
          <w:szCs w:val="20"/>
        </w:rPr>
        <w:t>przedmiotu umowy</w:t>
      </w:r>
      <w:r w:rsidRPr="0070431F">
        <w:rPr>
          <w:rFonts w:ascii="Cambria" w:hAnsi="Cambria"/>
          <w:sz w:val="20"/>
          <w:szCs w:val="20"/>
        </w:rPr>
        <w:t xml:space="preserve"> oraz wykonanie nadzoru nad realizacją Umowy, nastąpi przez osobę upoważnioną ze strony Zamawiającego Pana/Panią ………., e-mail: …….., tel. ………. .</w:t>
      </w:r>
    </w:p>
    <w:p w14:paraId="600189C0" w14:textId="77777777" w:rsidR="0070431F" w:rsidRDefault="0070431F" w:rsidP="0070431F">
      <w:pPr>
        <w:pStyle w:val="Akapitzlist"/>
        <w:numPr>
          <w:ilvl w:val="0"/>
          <w:numId w:val="14"/>
        </w:numPr>
        <w:spacing w:after="120"/>
        <w:jc w:val="both"/>
        <w:rPr>
          <w:rFonts w:ascii="Cambria" w:hAnsi="Cambria"/>
          <w:sz w:val="20"/>
          <w:szCs w:val="20"/>
        </w:rPr>
      </w:pPr>
      <w:r w:rsidRPr="0070431F">
        <w:rPr>
          <w:rFonts w:ascii="Cambria" w:hAnsi="Cambria"/>
          <w:sz w:val="20"/>
          <w:szCs w:val="20"/>
        </w:rPr>
        <w:t>Ze strony Wykonawcy osobą odpowiedzialną za nadzór nad realizacją przedmiotu Umowy sprawuje Pan/Pani ………., e-mail: …….., tel. ………. .</w:t>
      </w:r>
    </w:p>
    <w:p w14:paraId="360E69FC" w14:textId="77777777" w:rsidR="0070431F" w:rsidRPr="0070431F" w:rsidRDefault="0070431F" w:rsidP="0070431F">
      <w:pPr>
        <w:pStyle w:val="Akapitzlist"/>
        <w:numPr>
          <w:ilvl w:val="0"/>
          <w:numId w:val="14"/>
        </w:numPr>
        <w:rPr>
          <w:rFonts w:ascii="Cambria" w:hAnsi="Cambria"/>
          <w:sz w:val="20"/>
          <w:szCs w:val="20"/>
        </w:rPr>
      </w:pPr>
      <w:r w:rsidRPr="0070431F">
        <w:rPr>
          <w:rFonts w:ascii="Cambria" w:hAnsi="Cambria"/>
          <w:sz w:val="20"/>
          <w:szCs w:val="20"/>
        </w:rPr>
        <w:t>Zmiana osób odpowiedzialnych za kontakty i nadzór nad realizacją przedmiotu Umowy nie stanowi zmiany do Umowy i nie wymaga sporządzenia aneksu. Dla jej ważności wymagane jest niezwłoczne poinformowanie za pośrednictwem e-mail bądź pisemnie drugiej Strony, o zaistniałych zmianach.</w:t>
      </w:r>
    </w:p>
    <w:p w14:paraId="6204BD37" w14:textId="77777777" w:rsidR="0070431F" w:rsidRPr="0070431F" w:rsidRDefault="0070431F" w:rsidP="0070431F">
      <w:pPr>
        <w:spacing w:after="120"/>
        <w:jc w:val="both"/>
        <w:rPr>
          <w:rFonts w:ascii="Cambria" w:hAnsi="Cambria"/>
          <w:sz w:val="20"/>
          <w:szCs w:val="20"/>
        </w:rPr>
      </w:pPr>
    </w:p>
    <w:p w14:paraId="6ADBCA8F" w14:textId="77777777" w:rsidR="0070431F" w:rsidRPr="00564BC1" w:rsidRDefault="0070431F" w:rsidP="0070431F">
      <w:pPr>
        <w:pStyle w:val="Akapitzlist"/>
        <w:spacing w:after="120"/>
        <w:jc w:val="both"/>
        <w:rPr>
          <w:rFonts w:ascii="Cambria" w:hAnsi="Cambria"/>
          <w:sz w:val="20"/>
          <w:szCs w:val="20"/>
        </w:rPr>
      </w:pPr>
    </w:p>
    <w:p w14:paraId="0CF6B927" w14:textId="77777777" w:rsidR="00035F3D" w:rsidRPr="00564BC1" w:rsidRDefault="00531708" w:rsidP="00FB5FCD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§7. Wynagrodzenie, płatności, MPP</w:t>
      </w:r>
    </w:p>
    <w:p w14:paraId="7CC8FF0F" w14:textId="77777777" w:rsidR="007A68CF" w:rsidRDefault="00531708" w:rsidP="00785D61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Wynagrodzenie ryczałtowe Wykonawcy wynosi: </w:t>
      </w:r>
      <w:r w:rsidR="00FB5FCD" w:rsidRPr="00564BC1">
        <w:rPr>
          <w:rFonts w:ascii="Cambria" w:hAnsi="Cambria"/>
          <w:sz w:val="20"/>
          <w:szCs w:val="20"/>
        </w:rPr>
        <w:t xml:space="preserve">……………………… zł </w:t>
      </w:r>
      <w:r w:rsidRPr="00564BC1">
        <w:rPr>
          <w:rFonts w:ascii="Cambria" w:hAnsi="Cambria"/>
          <w:sz w:val="20"/>
          <w:szCs w:val="20"/>
        </w:rPr>
        <w:t xml:space="preserve"> (brutto: </w:t>
      </w:r>
      <w:r w:rsidR="00FB5FCD" w:rsidRPr="00564BC1">
        <w:rPr>
          <w:rFonts w:ascii="Cambria" w:hAnsi="Cambria"/>
          <w:sz w:val="20"/>
          <w:szCs w:val="20"/>
        </w:rPr>
        <w:t>w tym podatek VAT</w:t>
      </w:r>
      <w:r w:rsidRPr="00564BC1">
        <w:rPr>
          <w:rFonts w:ascii="Cambria" w:hAnsi="Cambria"/>
          <w:sz w:val="20"/>
          <w:szCs w:val="20"/>
        </w:rPr>
        <w:t>).</w:t>
      </w:r>
      <w:r w:rsidR="00FB5FCD" w:rsidRPr="00564BC1">
        <w:rPr>
          <w:rFonts w:ascii="Cambria" w:hAnsi="Cambria"/>
          <w:sz w:val="20"/>
          <w:szCs w:val="20"/>
        </w:rPr>
        <w:t xml:space="preserve"> Słownie ………………………………………</w:t>
      </w:r>
    </w:p>
    <w:p w14:paraId="4A321DE8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>W tym:</w:t>
      </w:r>
    </w:p>
    <w:p w14:paraId="7FB21A27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>Dla zadania 1: ………...Netto</w:t>
      </w:r>
    </w:p>
    <w:p w14:paraId="6EA2584E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 xml:space="preserve">                        ………….. Brutto</w:t>
      </w:r>
    </w:p>
    <w:p w14:paraId="65229834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lastRenderedPageBreak/>
        <w:t>Dla zadania 2: ………… Netto</w:t>
      </w:r>
    </w:p>
    <w:p w14:paraId="7B35E412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 xml:space="preserve">                         ………… Brutto </w:t>
      </w:r>
    </w:p>
    <w:p w14:paraId="5D7B76EE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 xml:space="preserve">Dla zadania 3: </w:t>
      </w:r>
    </w:p>
    <w:p w14:paraId="648E73FB" w14:textId="38E54EA2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>a)</w:t>
      </w:r>
      <w:r w:rsidRPr="007A68CF">
        <w:rPr>
          <w:rFonts w:ascii="Cambria" w:hAnsi="Cambria"/>
          <w:sz w:val="20"/>
          <w:szCs w:val="20"/>
        </w:rPr>
        <w:tab/>
        <w:t xml:space="preserve">        </w:t>
      </w:r>
      <w:r>
        <w:rPr>
          <w:rFonts w:ascii="Cambria" w:hAnsi="Cambria"/>
          <w:sz w:val="20"/>
          <w:szCs w:val="20"/>
        </w:rPr>
        <w:t xml:space="preserve">  </w:t>
      </w:r>
      <w:r w:rsidRPr="007A68CF">
        <w:rPr>
          <w:rFonts w:ascii="Cambria" w:hAnsi="Cambria"/>
          <w:sz w:val="20"/>
          <w:szCs w:val="20"/>
        </w:rPr>
        <w:t>…………. Netto</w:t>
      </w:r>
    </w:p>
    <w:p w14:paraId="48045720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 xml:space="preserve">                         …………. Brutto </w:t>
      </w:r>
    </w:p>
    <w:p w14:paraId="698F3286" w14:textId="77777777" w:rsidR="007A68CF" w:rsidRPr="007A68CF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>b)                     ………….. Netto</w:t>
      </w:r>
    </w:p>
    <w:p w14:paraId="7029C18A" w14:textId="35923EF5" w:rsidR="00035F3D" w:rsidRPr="00564BC1" w:rsidRDefault="007A68CF" w:rsidP="007A68CF">
      <w:pPr>
        <w:pStyle w:val="Akapitzlist"/>
        <w:jc w:val="both"/>
        <w:rPr>
          <w:rFonts w:ascii="Cambria" w:hAnsi="Cambria"/>
          <w:sz w:val="20"/>
          <w:szCs w:val="20"/>
        </w:rPr>
      </w:pPr>
      <w:r w:rsidRPr="007A68CF">
        <w:rPr>
          <w:rFonts w:ascii="Cambria" w:hAnsi="Cambria"/>
          <w:sz w:val="20"/>
          <w:szCs w:val="20"/>
        </w:rPr>
        <w:t xml:space="preserve">                        …………… Brutto</w:t>
      </w:r>
    </w:p>
    <w:p w14:paraId="0CF2CA11" w14:textId="77777777" w:rsidR="0083212B" w:rsidRPr="0083212B" w:rsidRDefault="0083212B" w:rsidP="0083212B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83212B">
        <w:rPr>
          <w:rFonts w:ascii="Cambria" w:hAnsi="Cambria"/>
          <w:sz w:val="20"/>
          <w:szCs w:val="20"/>
        </w:rPr>
        <w:t>Wykonawca oświadcza, że w cenie Oferty, uwzględnił wszystkie koszty związane z realizacją niniejszej Umowy.</w:t>
      </w:r>
    </w:p>
    <w:p w14:paraId="593E9643" w14:textId="77777777" w:rsidR="0083212B" w:rsidRPr="0083212B" w:rsidRDefault="0083212B" w:rsidP="0083212B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83212B">
        <w:rPr>
          <w:rFonts w:ascii="Cambria" w:hAnsi="Cambria"/>
          <w:sz w:val="20"/>
          <w:szCs w:val="20"/>
        </w:rPr>
        <w:t>Podstawą do wystawienia faktury stanowić będzie Protokół odbioru końcowego</w:t>
      </w:r>
      <w:r>
        <w:rPr>
          <w:rFonts w:ascii="Cambria" w:hAnsi="Cambria"/>
          <w:sz w:val="20"/>
          <w:szCs w:val="20"/>
        </w:rPr>
        <w:t>/częściowego</w:t>
      </w:r>
      <w:r w:rsidRPr="0083212B">
        <w:rPr>
          <w:rFonts w:ascii="Cambria" w:hAnsi="Cambria"/>
          <w:sz w:val="20"/>
          <w:szCs w:val="20"/>
        </w:rPr>
        <w:t>, podpisany bez uwag i zastrzeżeń przez osobę odpowiedzialną za realizację Umowy ze strony Zamawiającego, oraz Wykonawcę. Protokół odbioru końcowego</w:t>
      </w:r>
      <w:r>
        <w:rPr>
          <w:rFonts w:ascii="Cambria" w:hAnsi="Cambria"/>
          <w:sz w:val="20"/>
          <w:szCs w:val="20"/>
        </w:rPr>
        <w:t>/częściowego</w:t>
      </w:r>
      <w:r w:rsidRPr="0083212B">
        <w:rPr>
          <w:rFonts w:ascii="Cambria" w:hAnsi="Cambria"/>
          <w:sz w:val="20"/>
          <w:szCs w:val="20"/>
        </w:rPr>
        <w:t xml:space="preserve"> należy sporządzić w dwóch jednobrzmiących egzemplarzach, po jednym egzemplarzu dla każdej Strony. </w:t>
      </w:r>
    </w:p>
    <w:p w14:paraId="511768FF" w14:textId="77777777" w:rsidR="00035F3D" w:rsidRPr="00564BC1" w:rsidRDefault="00531708" w:rsidP="00785D61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Płatność jest podzielna i realizowana w transzach po odbiorach etapów zgodnie z Załącznikiem nr 2</w:t>
      </w:r>
      <w:r w:rsidR="009E4798">
        <w:rPr>
          <w:rFonts w:ascii="Cambria" w:hAnsi="Cambria"/>
          <w:sz w:val="20"/>
          <w:szCs w:val="20"/>
        </w:rPr>
        <w:t xml:space="preserve"> do umowy</w:t>
      </w:r>
      <w:r w:rsidRPr="00564BC1">
        <w:rPr>
          <w:rFonts w:ascii="Cambria" w:hAnsi="Cambria"/>
          <w:sz w:val="20"/>
          <w:szCs w:val="20"/>
        </w:rPr>
        <w:t xml:space="preserve"> (Harmonogram rzeczowo-finansowy).</w:t>
      </w:r>
    </w:p>
    <w:p w14:paraId="0A23E49E" w14:textId="77777777" w:rsidR="00035F3D" w:rsidRPr="0090403B" w:rsidRDefault="00531708" w:rsidP="00785D61">
      <w:pPr>
        <w:pStyle w:val="Akapitzlist"/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Termin płatności: </w:t>
      </w:r>
      <w:r w:rsidR="00FB5FCD" w:rsidRPr="00564BC1">
        <w:rPr>
          <w:rFonts w:ascii="Cambria" w:hAnsi="Cambria"/>
          <w:sz w:val="20"/>
          <w:szCs w:val="20"/>
        </w:rPr>
        <w:t>do 30</w:t>
      </w:r>
      <w:r w:rsidRPr="00564BC1">
        <w:rPr>
          <w:rFonts w:ascii="Cambria" w:hAnsi="Cambria"/>
          <w:sz w:val="20"/>
          <w:szCs w:val="20"/>
        </w:rPr>
        <w:t xml:space="preserve"> dni od dnia doręczenia prawidłowo wystawionej faktury ustrukturyzowanej </w:t>
      </w:r>
      <w:r w:rsidRPr="0090403B">
        <w:rPr>
          <w:rFonts w:ascii="Cambria" w:hAnsi="Cambria"/>
          <w:sz w:val="20"/>
          <w:szCs w:val="20"/>
        </w:rPr>
        <w:t xml:space="preserve">w </w:t>
      </w:r>
      <w:proofErr w:type="spellStart"/>
      <w:r w:rsidRPr="0090403B">
        <w:rPr>
          <w:rFonts w:ascii="Cambria" w:hAnsi="Cambria"/>
          <w:sz w:val="20"/>
          <w:szCs w:val="20"/>
        </w:rPr>
        <w:t>KSeF</w:t>
      </w:r>
      <w:proofErr w:type="spellEnd"/>
      <w:r w:rsidRPr="0090403B">
        <w:rPr>
          <w:rFonts w:ascii="Cambria" w:hAnsi="Cambria"/>
          <w:sz w:val="20"/>
          <w:szCs w:val="20"/>
        </w:rPr>
        <w:t xml:space="preserve"> oraz przekazania Zamawiającemu numeru identyfikującego fakturę w </w:t>
      </w:r>
      <w:proofErr w:type="spellStart"/>
      <w:r w:rsidRPr="0090403B">
        <w:rPr>
          <w:rFonts w:ascii="Cambria" w:hAnsi="Cambria"/>
          <w:sz w:val="20"/>
          <w:szCs w:val="20"/>
        </w:rPr>
        <w:t>KSeF</w:t>
      </w:r>
      <w:proofErr w:type="spellEnd"/>
      <w:r w:rsidRPr="0090403B">
        <w:rPr>
          <w:rFonts w:ascii="Cambria" w:hAnsi="Cambria"/>
          <w:sz w:val="20"/>
          <w:szCs w:val="20"/>
        </w:rPr>
        <w:t xml:space="preserve"> (</w:t>
      </w:r>
      <w:proofErr w:type="spellStart"/>
      <w:r w:rsidRPr="0090403B">
        <w:rPr>
          <w:rFonts w:ascii="Cambria" w:hAnsi="Cambria"/>
          <w:sz w:val="20"/>
          <w:szCs w:val="20"/>
        </w:rPr>
        <w:t>KSeF</w:t>
      </w:r>
      <w:proofErr w:type="spellEnd"/>
      <w:r w:rsidRPr="0090403B">
        <w:rPr>
          <w:rFonts w:ascii="Cambria" w:hAnsi="Cambria"/>
          <w:sz w:val="20"/>
          <w:szCs w:val="20"/>
        </w:rPr>
        <w:t xml:space="preserve"> ID).</w:t>
      </w:r>
    </w:p>
    <w:p w14:paraId="1E063D0B" w14:textId="77777777" w:rsidR="00035F3D" w:rsidRPr="0090403B" w:rsidRDefault="00531708" w:rsidP="00785D61">
      <w:pPr>
        <w:pStyle w:val="Akapitzlist"/>
        <w:numPr>
          <w:ilvl w:val="0"/>
          <w:numId w:val="15"/>
        </w:numPr>
        <w:spacing w:after="120"/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>Jeżeli zgodnie z przepisami płatność powinna nastąpić w mechanizmie podzielonej płatności, Zamawiający dokona płatności w MPP, a Wykonawca zobowiązuje się przyjmować płatności w MPP. Wykonawca umieści na fakturze oznaczenie „mechanizm podzielonej płatności”, jeżeli jest wymagane.</w:t>
      </w:r>
    </w:p>
    <w:p w14:paraId="706098F3" w14:textId="77777777" w:rsidR="00403179" w:rsidRPr="00564BC1" w:rsidRDefault="00403179" w:rsidP="00785D61">
      <w:pPr>
        <w:pStyle w:val="Akapitzlist"/>
        <w:numPr>
          <w:ilvl w:val="0"/>
          <w:numId w:val="15"/>
        </w:numPr>
        <w:spacing w:after="120"/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 w:cs="Arial"/>
          <w:sz w:val="20"/>
          <w:szCs w:val="20"/>
          <w:lang w:eastAsia="pl-PL"/>
        </w:rPr>
        <w:t>Strony postanawiają</w:t>
      </w:r>
      <w:r w:rsidRPr="00564BC1">
        <w:rPr>
          <w:rFonts w:ascii="Cambria" w:hAnsi="Cambria" w:cs="Arial"/>
          <w:sz w:val="20"/>
          <w:szCs w:val="20"/>
          <w:lang w:eastAsia="pl-PL"/>
        </w:rPr>
        <w:t>, że nie jest dopuszczalny bez zgody Zamawiającego przelew wierzytelności z tytułu wynagrodzenia za zrealizowany przedmiot umowy na osobę trzecią</w:t>
      </w:r>
      <w:r w:rsidR="00381B81">
        <w:rPr>
          <w:rFonts w:ascii="Cambria" w:hAnsi="Cambria" w:cs="Arial"/>
          <w:sz w:val="20"/>
          <w:szCs w:val="20"/>
          <w:lang w:eastAsia="pl-PL"/>
        </w:rPr>
        <w:t>.</w:t>
      </w:r>
    </w:p>
    <w:p w14:paraId="44D886D5" w14:textId="77777777" w:rsidR="00035F3D" w:rsidRPr="0090403B" w:rsidRDefault="00531708" w:rsidP="00FB5FCD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b/>
          <w:sz w:val="20"/>
          <w:szCs w:val="20"/>
        </w:rPr>
        <w:t>§7a. Waloryzacja wynagrodzenia</w:t>
      </w:r>
    </w:p>
    <w:p w14:paraId="41B96A3A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>Jeżeli realizacja Umowy trwa dłużej niż 6 miesięcy od dnia jej zawarcia, każda ze Stron może złożyć wniosek o waloryzację Wynagrodzenia w zakresie Części niezrealizowanej.</w:t>
      </w:r>
    </w:p>
    <w:p w14:paraId="012D0C8A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>Waloryzacja może zostać dokonana po upływie 6 miesięcy, jednorazowo.</w:t>
      </w:r>
    </w:p>
    <w:p w14:paraId="3846B8F7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 xml:space="preserve">Podstawą waloryzacji jest wskaźnik cen towarów i usług konsumpcyjnych (CPI) publikowany przez Główny Urząd Statystyczny (GUS), obliczony jako procentowa zmiana CPI za okres 6 miesięcy poprzedzających miesiąc złożenia wniosku w stosunku do miesiąca bazowego </w:t>
      </w:r>
      <w:r w:rsidR="00FB5FCD" w:rsidRPr="0090403B">
        <w:rPr>
          <w:rFonts w:ascii="Cambria" w:hAnsi="Cambria"/>
          <w:sz w:val="20"/>
          <w:szCs w:val="20"/>
        </w:rPr>
        <w:t>(</w:t>
      </w:r>
      <w:r w:rsidRPr="0090403B">
        <w:rPr>
          <w:rFonts w:ascii="Cambria" w:hAnsi="Cambria"/>
          <w:sz w:val="20"/>
          <w:szCs w:val="20"/>
        </w:rPr>
        <w:t>miesiąc zawarcia Umowy).</w:t>
      </w:r>
    </w:p>
    <w:p w14:paraId="0C32A35E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>Waloryzacja obejmuje wyłącznie wartość Części niezrealizowanej wynikającą z Załącznika nr 2. Wartość Części niezrealizowanej ustala się jako sumę wynagrodzeń etapowych, które na dzień waloryzacji nie zostały odebrane protokołem odbioru</w:t>
      </w:r>
      <w:r w:rsidR="00FB5FCD" w:rsidRPr="0090403B">
        <w:rPr>
          <w:rFonts w:ascii="Cambria" w:hAnsi="Cambria"/>
          <w:sz w:val="20"/>
          <w:szCs w:val="20"/>
        </w:rPr>
        <w:t xml:space="preserve"> i nie były wskazane w Harmonogramie do wykonania w okresie wymaganych 6 miesięcy</w:t>
      </w:r>
      <w:r w:rsidRPr="0090403B">
        <w:rPr>
          <w:rFonts w:ascii="Cambria" w:hAnsi="Cambria"/>
          <w:sz w:val="20"/>
          <w:szCs w:val="20"/>
        </w:rPr>
        <w:t>.</w:t>
      </w:r>
      <w:r w:rsidR="00FB5FCD" w:rsidRPr="0090403B">
        <w:rPr>
          <w:rFonts w:ascii="Cambria" w:hAnsi="Cambria"/>
          <w:sz w:val="20"/>
          <w:szCs w:val="20"/>
        </w:rPr>
        <w:t xml:space="preserve"> (waloryzacja nie obejmuje materiałów i sprzęty wykonawca ma obowiązek nabyć je w okresie do 6 miesięcy od dnia zawarcia umowy)</w:t>
      </w:r>
    </w:p>
    <w:p w14:paraId="0DB1FE9B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 xml:space="preserve">Wzór waloryzacji: W' = </w:t>
      </w:r>
      <w:proofErr w:type="spellStart"/>
      <w:r w:rsidRPr="0090403B">
        <w:rPr>
          <w:rFonts w:ascii="Cambria" w:hAnsi="Cambria"/>
          <w:sz w:val="20"/>
          <w:szCs w:val="20"/>
        </w:rPr>
        <w:t>Wn</w:t>
      </w:r>
      <w:proofErr w:type="spellEnd"/>
      <w:r w:rsidRPr="0090403B">
        <w:rPr>
          <w:rFonts w:ascii="Cambria" w:hAnsi="Cambria"/>
          <w:sz w:val="20"/>
          <w:szCs w:val="20"/>
        </w:rPr>
        <w:t xml:space="preserve"> * (1 + Δ), gdzie: W' – zwaloryzowana wartość Części niezrealizowanej, </w:t>
      </w:r>
      <w:proofErr w:type="spellStart"/>
      <w:r w:rsidRPr="0090403B">
        <w:rPr>
          <w:rFonts w:ascii="Cambria" w:hAnsi="Cambria"/>
          <w:sz w:val="20"/>
          <w:szCs w:val="20"/>
        </w:rPr>
        <w:t>Wn</w:t>
      </w:r>
      <w:proofErr w:type="spellEnd"/>
      <w:r w:rsidRPr="0090403B">
        <w:rPr>
          <w:rFonts w:ascii="Cambria" w:hAnsi="Cambria"/>
          <w:sz w:val="20"/>
          <w:szCs w:val="20"/>
        </w:rPr>
        <w:t xml:space="preserve"> – wartość Części niezrealizowanej, Δ – zmiana CPI (lub wskaźnika alternatywnego) wyrażona w ułamku dziesiętnym. Waloryzacja ma charakter symetryczny (może skutkować podwyższeniem albo obniżeniem).</w:t>
      </w:r>
    </w:p>
    <w:p w14:paraId="00812F4B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>Waloryzacji dokonuje się w drodze aneksu podpisanego przez Strony, w terminie 30 dni od dnia przedstawienia wyliczenia i dokumentów potwierdzających (wydruk/komunikat GUS).</w:t>
      </w:r>
    </w:p>
    <w:p w14:paraId="76FFFF73" w14:textId="77777777" w:rsidR="00035F3D" w:rsidRPr="0090403B" w:rsidRDefault="00531708" w:rsidP="00785D61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 xml:space="preserve">Minimalny próg uruchomienia waloryzacji wynosi </w:t>
      </w:r>
      <w:r w:rsidR="00FB5FCD" w:rsidRPr="0090403B">
        <w:rPr>
          <w:rFonts w:ascii="Cambria" w:hAnsi="Cambria"/>
          <w:sz w:val="20"/>
          <w:szCs w:val="20"/>
        </w:rPr>
        <w:t>wzrost o 3%</w:t>
      </w:r>
      <w:r w:rsidRPr="0090403B">
        <w:rPr>
          <w:rFonts w:ascii="Cambria" w:hAnsi="Cambria"/>
          <w:sz w:val="20"/>
          <w:szCs w:val="20"/>
        </w:rPr>
        <w:t xml:space="preserve"> Maksymalna łączna waloryzacja w całym okresie Umowy nie przekroczy </w:t>
      </w:r>
      <w:r w:rsidR="00FB5FCD" w:rsidRPr="0090403B">
        <w:rPr>
          <w:rFonts w:ascii="Cambria" w:hAnsi="Cambria"/>
          <w:sz w:val="20"/>
          <w:szCs w:val="20"/>
        </w:rPr>
        <w:t>7</w:t>
      </w:r>
      <w:r w:rsidRPr="0090403B">
        <w:rPr>
          <w:rFonts w:ascii="Cambria" w:hAnsi="Cambria"/>
          <w:sz w:val="20"/>
          <w:szCs w:val="20"/>
        </w:rPr>
        <w:t>% Wynagrodzenia brutto Umowy.</w:t>
      </w:r>
    </w:p>
    <w:p w14:paraId="55F7C940" w14:textId="77777777" w:rsidR="00035F3D" w:rsidRPr="0090403B" w:rsidRDefault="00531708" w:rsidP="00785D61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/>
          <w:sz w:val="20"/>
          <w:szCs w:val="20"/>
        </w:rPr>
      </w:pPr>
      <w:r w:rsidRPr="0090403B">
        <w:rPr>
          <w:rFonts w:ascii="Cambria" w:hAnsi="Cambria"/>
          <w:sz w:val="20"/>
          <w:szCs w:val="20"/>
        </w:rPr>
        <w:t>Waloryzacja nie dotyczy części już odebranych i rozliczonych</w:t>
      </w:r>
      <w:r w:rsidR="00FB5FCD" w:rsidRPr="0090403B">
        <w:rPr>
          <w:rFonts w:ascii="Cambria" w:hAnsi="Cambria"/>
          <w:sz w:val="20"/>
          <w:szCs w:val="20"/>
        </w:rPr>
        <w:t xml:space="preserve"> nie wymaganych w terminie określonym harmonogramem</w:t>
      </w:r>
      <w:r w:rsidRPr="0090403B">
        <w:rPr>
          <w:rFonts w:ascii="Cambria" w:hAnsi="Cambria"/>
          <w:sz w:val="20"/>
          <w:szCs w:val="20"/>
        </w:rPr>
        <w:t xml:space="preserve"> oraz nie obejmuje kar umownych, odsetek ani kosztów powstałych z winy Wykonawcy.</w:t>
      </w:r>
    </w:p>
    <w:p w14:paraId="1DF085FA" w14:textId="77777777" w:rsidR="00035F3D" w:rsidRPr="00564BC1" w:rsidRDefault="00531708" w:rsidP="0040317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lastRenderedPageBreak/>
        <w:t xml:space="preserve">§8. Fakturowanie przez </w:t>
      </w:r>
      <w:proofErr w:type="spellStart"/>
      <w:r w:rsidRPr="00564BC1">
        <w:rPr>
          <w:rFonts w:ascii="Cambria" w:hAnsi="Cambria"/>
          <w:b/>
          <w:sz w:val="20"/>
          <w:szCs w:val="20"/>
        </w:rPr>
        <w:t>KSeF</w:t>
      </w:r>
      <w:proofErr w:type="spellEnd"/>
    </w:p>
    <w:p w14:paraId="2F50869D" w14:textId="77777777" w:rsidR="00035F3D" w:rsidRPr="00564BC1" w:rsidRDefault="00531708" w:rsidP="00785D61">
      <w:pPr>
        <w:pStyle w:val="Akapitzlist"/>
        <w:numPr>
          <w:ilvl w:val="0"/>
          <w:numId w:val="1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Wykonawca wystawia wyłącznie faktury ustrukturyzowane w </w:t>
      </w: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 xml:space="preserve"> i udostępnia je Zamawiającemu w </w:t>
      </w: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 xml:space="preserve">, przekazując dodatkowo (e-mail) co najmniej: numer faktury, </w:t>
      </w: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 xml:space="preserve"> ID, kwotę brutto, etap/okres, którego dotyczy.</w:t>
      </w:r>
    </w:p>
    <w:p w14:paraId="3F48F0C1" w14:textId="77777777" w:rsidR="00035F3D" w:rsidRPr="00564BC1" w:rsidRDefault="00531708" w:rsidP="00785D61">
      <w:pPr>
        <w:pStyle w:val="Akapitzlist"/>
        <w:numPr>
          <w:ilvl w:val="0"/>
          <w:numId w:val="1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W razie niedostępności </w:t>
      </w: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>.</w:t>
      </w:r>
    </w:p>
    <w:p w14:paraId="6C48ED09" w14:textId="77777777" w:rsidR="00035F3D" w:rsidRPr="00564BC1" w:rsidRDefault="00531708" w:rsidP="00785D61">
      <w:pPr>
        <w:pStyle w:val="Akapitzlist"/>
        <w:numPr>
          <w:ilvl w:val="0"/>
          <w:numId w:val="17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Faktury muszą odnosić się do etapów/odbiorów z Załącznika nr 2 i zawierać numer Umowy oraz opis etapu.</w:t>
      </w:r>
    </w:p>
    <w:p w14:paraId="44BA52B4" w14:textId="77777777" w:rsidR="00035F3D" w:rsidRPr="00564BC1" w:rsidRDefault="00531708" w:rsidP="0040317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§9. Gwarancja, serwis, SLA</w:t>
      </w:r>
    </w:p>
    <w:p w14:paraId="3B03948A" w14:textId="77777777" w:rsidR="00035F3D" w:rsidRPr="00494CB6" w:rsidRDefault="00531708" w:rsidP="00785D61">
      <w:pPr>
        <w:pStyle w:val="Akapitzlist"/>
        <w:numPr>
          <w:ilvl w:val="0"/>
          <w:numId w:val="18"/>
        </w:numPr>
        <w:jc w:val="both"/>
        <w:rPr>
          <w:rFonts w:ascii="Cambria" w:hAnsi="Cambria"/>
          <w:sz w:val="20"/>
          <w:szCs w:val="20"/>
        </w:rPr>
      </w:pPr>
      <w:r w:rsidRPr="00494CB6">
        <w:rPr>
          <w:rFonts w:ascii="Cambria" w:hAnsi="Cambria"/>
          <w:sz w:val="20"/>
          <w:szCs w:val="20"/>
        </w:rPr>
        <w:t>Wykonawca udziela gwarancji na</w:t>
      </w:r>
      <w:r w:rsidR="00237CF5" w:rsidRPr="00494CB6">
        <w:rPr>
          <w:rFonts w:ascii="Cambria" w:hAnsi="Cambria"/>
          <w:sz w:val="20"/>
          <w:szCs w:val="20"/>
        </w:rPr>
        <w:t xml:space="preserve"> przedmiot zamówienia</w:t>
      </w:r>
      <w:r w:rsidRPr="00494CB6">
        <w:rPr>
          <w:rFonts w:ascii="Cambria" w:hAnsi="Cambria"/>
          <w:sz w:val="20"/>
          <w:szCs w:val="20"/>
        </w:rPr>
        <w:t xml:space="preserve"> na okres </w:t>
      </w:r>
      <w:r w:rsidR="00403179" w:rsidRPr="00494CB6">
        <w:rPr>
          <w:rFonts w:ascii="Cambria" w:hAnsi="Cambria"/>
          <w:sz w:val="20"/>
          <w:szCs w:val="20"/>
        </w:rPr>
        <w:t>……………..</w:t>
      </w:r>
      <w:r w:rsidRPr="00494CB6">
        <w:rPr>
          <w:rFonts w:ascii="Cambria" w:hAnsi="Cambria"/>
          <w:sz w:val="20"/>
          <w:szCs w:val="20"/>
        </w:rPr>
        <w:t xml:space="preserve"> miesięcy od podpisania protokołu odbioru końcowego</w:t>
      </w:r>
      <w:r w:rsidR="00533371" w:rsidRPr="00494CB6">
        <w:rPr>
          <w:rFonts w:ascii="Cambria" w:hAnsi="Cambria"/>
          <w:sz w:val="20"/>
          <w:szCs w:val="20"/>
        </w:rPr>
        <w:t xml:space="preserve"> ( zgodnie z deklaracją wykonawcy w formularzu ofertowym). </w:t>
      </w:r>
    </w:p>
    <w:p w14:paraId="1366411C" w14:textId="2008DD16" w:rsidR="00035F3D" w:rsidRPr="00494CB6" w:rsidRDefault="00531708" w:rsidP="00785D61">
      <w:pPr>
        <w:pStyle w:val="Akapitzlist"/>
        <w:numPr>
          <w:ilvl w:val="0"/>
          <w:numId w:val="18"/>
        </w:numPr>
        <w:jc w:val="both"/>
        <w:rPr>
          <w:rFonts w:ascii="Cambria" w:hAnsi="Cambria"/>
          <w:sz w:val="20"/>
          <w:szCs w:val="20"/>
        </w:rPr>
      </w:pPr>
      <w:r w:rsidRPr="00494CB6">
        <w:rPr>
          <w:rFonts w:ascii="Cambria" w:hAnsi="Cambria"/>
          <w:sz w:val="20"/>
          <w:szCs w:val="20"/>
        </w:rPr>
        <w:t>Szczegółowe zasady wsparcia technicznego, czasy reakcji oraz raportowanie dostępności określa</w:t>
      </w:r>
      <w:r w:rsidR="00645F25" w:rsidRPr="00494CB6">
        <w:rPr>
          <w:rFonts w:ascii="Cambria" w:hAnsi="Cambria"/>
          <w:sz w:val="20"/>
          <w:szCs w:val="20"/>
        </w:rPr>
        <w:t xml:space="preserve"> opis przedmiotu zamówienia oraz</w:t>
      </w:r>
      <w:r w:rsidRPr="00494CB6">
        <w:rPr>
          <w:rFonts w:ascii="Cambria" w:hAnsi="Cambria"/>
          <w:sz w:val="20"/>
          <w:szCs w:val="20"/>
        </w:rPr>
        <w:t xml:space="preserve"> Załącznik nr 5 </w:t>
      </w:r>
      <w:r w:rsidR="00494CB6" w:rsidRPr="00494CB6">
        <w:rPr>
          <w:rFonts w:ascii="Cambria" w:hAnsi="Cambria"/>
          <w:sz w:val="20"/>
          <w:szCs w:val="20"/>
        </w:rPr>
        <w:t xml:space="preserve"> do umowy. </w:t>
      </w:r>
    </w:p>
    <w:p w14:paraId="54DC93E1" w14:textId="77777777" w:rsidR="00035F3D" w:rsidRPr="00564BC1" w:rsidRDefault="00531708" w:rsidP="00785D61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/>
          <w:sz w:val="20"/>
          <w:szCs w:val="20"/>
        </w:rPr>
      </w:pPr>
      <w:r w:rsidRPr="00494CB6">
        <w:rPr>
          <w:rFonts w:ascii="Cambria" w:hAnsi="Cambria"/>
          <w:sz w:val="20"/>
          <w:szCs w:val="20"/>
        </w:rPr>
        <w:t>Dostępność hostingu/Systemu na infrastrukturze Wykonawcy</w:t>
      </w:r>
      <w:r w:rsidRPr="00564BC1">
        <w:rPr>
          <w:rFonts w:ascii="Cambria" w:hAnsi="Cambria"/>
          <w:sz w:val="20"/>
          <w:szCs w:val="20"/>
        </w:rPr>
        <w:t xml:space="preserve"> wynosi co najmniej </w:t>
      </w:r>
      <w:r w:rsidR="00403179" w:rsidRPr="00564BC1">
        <w:rPr>
          <w:rFonts w:ascii="Cambria" w:hAnsi="Cambria"/>
          <w:sz w:val="20"/>
          <w:szCs w:val="20"/>
        </w:rPr>
        <w:t>……….</w:t>
      </w:r>
      <w:r w:rsidRPr="00564BC1">
        <w:rPr>
          <w:rFonts w:ascii="Cambria" w:hAnsi="Cambria"/>
          <w:sz w:val="20"/>
          <w:szCs w:val="20"/>
        </w:rPr>
        <w:t>% czasu w miesiącu, z wyłączeniem uzgodnionych okien serwisowych.</w:t>
      </w:r>
    </w:p>
    <w:p w14:paraId="2D220E3C" w14:textId="77777777" w:rsidR="00035F3D" w:rsidRPr="00564BC1" w:rsidRDefault="00531708" w:rsidP="0070431F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§10. Zielone zamówienia – obowiązki i raport</w:t>
      </w:r>
    </w:p>
    <w:p w14:paraId="0E88D211" w14:textId="77777777" w:rsidR="00035F3D" w:rsidRPr="00564BC1" w:rsidRDefault="00531708" w:rsidP="00785D61">
      <w:pPr>
        <w:pStyle w:val="Akapitzlist"/>
        <w:numPr>
          <w:ilvl w:val="0"/>
          <w:numId w:val="19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Wykonawca zobowiązuje się spełniać wymagania środowiskowe określone w OPZ oraz w Załączniku nr 4 (Raport z zielonych zamówień), w tym w szczególności:</w:t>
      </w:r>
    </w:p>
    <w:p w14:paraId="31EF877B" w14:textId="77777777" w:rsidR="00035F3D" w:rsidRPr="00564BC1" w:rsidRDefault="00531708" w:rsidP="00785D61">
      <w:pPr>
        <w:pStyle w:val="Listapunktowana"/>
        <w:numPr>
          <w:ilvl w:val="0"/>
          <w:numId w:val="20"/>
        </w:numPr>
        <w:ind w:left="1134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korzystanie z OZE w części działalności związanej z realizacją zamówienia (np. instalacje PV i/lub pompy ciepła) lub rozwiązania równoważne;</w:t>
      </w:r>
    </w:p>
    <w:p w14:paraId="4D2D4117" w14:textId="77777777" w:rsidR="00035F3D" w:rsidRPr="00564BC1" w:rsidRDefault="00531708" w:rsidP="00785D61">
      <w:pPr>
        <w:pStyle w:val="Listapunktowana"/>
        <w:numPr>
          <w:ilvl w:val="0"/>
          <w:numId w:val="20"/>
        </w:numPr>
        <w:ind w:left="1134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ograniczanie odpadów opakowaniowych, w tym ponowne wykorzystywanie opakowań;</w:t>
      </w:r>
    </w:p>
    <w:p w14:paraId="5C26ED2A" w14:textId="77777777" w:rsidR="00035F3D" w:rsidRPr="00564BC1" w:rsidRDefault="00531708" w:rsidP="00785D61">
      <w:pPr>
        <w:pStyle w:val="Listapunktowana"/>
        <w:numPr>
          <w:ilvl w:val="0"/>
          <w:numId w:val="20"/>
        </w:numPr>
        <w:ind w:left="1134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stosowanie papieru z recyklingu w przypadku wydruków na potrzeby realizacji;</w:t>
      </w:r>
    </w:p>
    <w:p w14:paraId="5C654DFB" w14:textId="77777777" w:rsidR="00035F3D" w:rsidRPr="00564BC1" w:rsidRDefault="00531708" w:rsidP="00785D61">
      <w:pPr>
        <w:pStyle w:val="Listapunktowana"/>
        <w:numPr>
          <w:ilvl w:val="0"/>
          <w:numId w:val="20"/>
        </w:numPr>
        <w:ind w:left="1134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realizacja dostaw pojazdami spełniającymi normę emisji spalin co najmniej EURO 5.</w:t>
      </w:r>
    </w:p>
    <w:p w14:paraId="356D7B56" w14:textId="77777777" w:rsidR="00035F3D" w:rsidRPr="00564BC1" w:rsidRDefault="00531708" w:rsidP="00785D61">
      <w:pPr>
        <w:pStyle w:val="Akapitzlist"/>
        <w:numPr>
          <w:ilvl w:val="0"/>
          <w:numId w:val="19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 Wykonawca składa raport (Załącznik nr 4) wraz z dokumentami potwierdzającymi spełnianie wymagań, najpóźniej przy odbiorze końcowym oraz dodatkowo na każde wezwanie Zamawiającego w terminie </w:t>
      </w:r>
      <w:r w:rsidR="00403179" w:rsidRPr="00564BC1">
        <w:rPr>
          <w:rFonts w:ascii="Cambria" w:hAnsi="Cambria"/>
          <w:sz w:val="20"/>
          <w:szCs w:val="20"/>
        </w:rPr>
        <w:t>3</w:t>
      </w:r>
      <w:r w:rsidRPr="00564BC1">
        <w:rPr>
          <w:rFonts w:ascii="Cambria" w:hAnsi="Cambria"/>
          <w:sz w:val="20"/>
          <w:szCs w:val="20"/>
        </w:rPr>
        <w:t xml:space="preserve"> dni roboczych.</w:t>
      </w:r>
    </w:p>
    <w:p w14:paraId="44217453" w14:textId="77777777" w:rsidR="00035F3D" w:rsidRPr="00564BC1" w:rsidRDefault="00531708" w:rsidP="0040317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§11. Kary umowne</w:t>
      </w:r>
    </w:p>
    <w:p w14:paraId="52786513" w14:textId="77777777" w:rsidR="00035F3D" w:rsidRPr="00564BC1" w:rsidRDefault="00531708" w:rsidP="00CE15D4">
      <w:pPr>
        <w:pStyle w:val="Akapitzlist"/>
        <w:numPr>
          <w:ilvl w:val="0"/>
          <w:numId w:val="21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Zamawiający może naliczyć Wykonawcy kary umowne w następujących przypadkach:</w:t>
      </w:r>
    </w:p>
    <w:p w14:paraId="0DE5771E" w14:textId="6649BCB0" w:rsidR="00794DCF" w:rsidRPr="00794DCF" w:rsidRDefault="00794DCF" w:rsidP="00794DCF">
      <w:pPr>
        <w:pStyle w:val="Akapitzlist"/>
        <w:numPr>
          <w:ilvl w:val="0"/>
          <w:numId w:val="22"/>
        </w:numPr>
        <w:ind w:left="993" w:hanging="284"/>
        <w:rPr>
          <w:rFonts w:ascii="Cambria" w:hAnsi="Cambria"/>
          <w:sz w:val="20"/>
          <w:szCs w:val="20"/>
        </w:rPr>
      </w:pPr>
      <w:r w:rsidRPr="00794DCF">
        <w:rPr>
          <w:rFonts w:ascii="Cambria" w:hAnsi="Cambria"/>
          <w:sz w:val="20"/>
          <w:szCs w:val="20"/>
        </w:rPr>
        <w:t>zwłokę w realizacji etapu – 0,3 % wartości etapu brutto za każdy dzień zwłoki, nie więcej niż 20% wartości etapu;</w:t>
      </w:r>
      <w:bookmarkStart w:id="5" w:name="_GoBack"/>
      <w:bookmarkEnd w:id="5"/>
    </w:p>
    <w:p w14:paraId="435E3651" w14:textId="4A071CB7" w:rsidR="00035F3D" w:rsidRPr="00564BC1" w:rsidRDefault="00403179" w:rsidP="00CE15D4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zwłoka</w:t>
      </w:r>
      <w:r w:rsidR="00531708" w:rsidRPr="00564BC1">
        <w:rPr>
          <w:rFonts w:ascii="Cambria" w:hAnsi="Cambria"/>
          <w:sz w:val="20"/>
          <w:szCs w:val="20"/>
        </w:rPr>
        <w:t xml:space="preserve"> w wykonaniu całości – </w:t>
      </w:r>
      <w:r w:rsidRPr="00564BC1">
        <w:rPr>
          <w:rFonts w:ascii="Cambria" w:hAnsi="Cambria"/>
          <w:sz w:val="20"/>
          <w:szCs w:val="20"/>
        </w:rPr>
        <w:t>0,02</w:t>
      </w:r>
      <w:r w:rsidR="00531708" w:rsidRPr="00564BC1">
        <w:rPr>
          <w:rFonts w:ascii="Cambria" w:hAnsi="Cambria"/>
          <w:sz w:val="20"/>
          <w:szCs w:val="20"/>
        </w:rPr>
        <w:t xml:space="preserve">% Wynagrodzenia brutto Umowy za każdy dzień </w:t>
      </w:r>
      <w:r w:rsidRPr="00564BC1">
        <w:rPr>
          <w:rFonts w:ascii="Cambria" w:hAnsi="Cambria"/>
          <w:sz w:val="20"/>
          <w:szCs w:val="20"/>
        </w:rPr>
        <w:t>zwłoki</w:t>
      </w:r>
      <w:r w:rsidR="00531708" w:rsidRPr="00564BC1">
        <w:rPr>
          <w:rFonts w:ascii="Cambria" w:hAnsi="Cambria"/>
          <w:sz w:val="20"/>
          <w:szCs w:val="20"/>
        </w:rPr>
        <w:t xml:space="preserve">, nie więcej niż </w:t>
      </w:r>
      <w:r w:rsidRPr="00564BC1">
        <w:rPr>
          <w:rFonts w:ascii="Cambria" w:hAnsi="Cambria"/>
          <w:sz w:val="20"/>
          <w:szCs w:val="20"/>
        </w:rPr>
        <w:t>20</w:t>
      </w:r>
      <w:r w:rsidR="00531708" w:rsidRPr="00564BC1">
        <w:rPr>
          <w:rFonts w:ascii="Cambria" w:hAnsi="Cambria"/>
          <w:sz w:val="20"/>
          <w:szCs w:val="20"/>
        </w:rPr>
        <w:t>% Wynagrodzenia brutto Umowy;</w:t>
      </w:r>
    </w:p>
    <w:p w14:paraId="10568996" w14:textId="77777777" w:rsidR="00035F3D" w:rsidRPr="00745116" w:rsidRDefault="00403179" w:rsidP="00CE15D4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>zwłoka</w:t>
      </w:r>
      <w:r w:rsidR="00531708" w:rsidRPr="00745116">
        <w:rPr>
          <w:rFonts w:ascii="Cambria" w:hAnsi="Cambria"/>
          <w:sz w:val="20"/>
          <w:szCs w:val="20"/>
        </w:rPr>
        <w:t xml:space="preserve"> w usunięciu wad/usterek – </w:t>
      </w:r>
      <w:r w:rsidRPr="00745116">
        <w:rPr>
          <w:rFonts w:ascii="Cambria" w:hAnsi="Cambria"/>
          <w:sz w:val="20"/>
          <w:szCs w:val="20"/>
        </w:rPr>
        <w:t>0,05</w:t>
      </w:r>
      <w:r w:rsidR="00531708" w:rsidRPr="00745116">
        <w:rPr>
          <w:rFonts w:ascii="Cambria" w:hAnsi="Cambria"/>
          <w:sz w:val="20"/>
          <w:szCs w:val="20"/>
        </w:rPr>
        <w:t xml:space="preserve">% Wynagrodzenia brutto Umowy za każdy dzień </w:t>
      </w:r>
      <w:r w:rsidRPr="00745116">
        <w:rPr>
          <w:rFonts w:ascii="Cambria" w:hAnsi="Cambria"/>
          <w:sz w:val="20"/>
          <w:szCs w:val="20"/>
        </w:rPr>
        <w:t>zwłoki</w:t>
      </w:r>
      <w:r w:rsidR="00531708" w:rsidRPr="00745116">
        <w:rPr>
          <w:rFonts w:ascii="Cambria" w:hAnsi="Cambria"/>
          <w:sz w:val="20"/>
          <w:szCs w:val="20"/>
        </w:rPr>
        <w:t xml:space="preserve">, nie więcej niż </w:t>
      </w:r>
      <w:r w:rsidRPr="00745116">
        <w:rPr>
          <w:rFonts w:ascii="Cambria" w:hAnsi="Cambria"/>
          <w:sz w:val="20"/>
          <w:szCs w:val="20"/>
        </w:rPr>
        <w:t>20</w:t>
      </w:r>
      <w:r w:rsidR="00531708" w:rsidRPr="00745116">
        <w:rPr>
          <w:rFonts w:ascii="Cambria" w:hAnsi="Cambria"/>
          <w:sz w:val="20"/>
          <w:szCs w:val="20"/>
        </w:rPr>
        <w:t>%;</w:t>
      </w:r>
    </w:p>
    <w:p w14:paraId="62E8EFE5" w14:textId="77777777" w:rsidR="00035F3D" w:rsidRPr="00745116" w:rsidRDefault="00531708" w:rsidP="00CE15D4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brak/niekompletność dokumentacji lub szkoleń </w:t>
      </w:r>
      <w:r w:rsidR="00044BF9" w:rsidRPr="00745116">
        <w:rPr>
          <w:rFonts w:ascii="Cambria" w:hAnsi="Cambria"/>
          <w:sz w:val="20"/>
          <w:szCs w:val="20"/>
        </w:rPr>
        <w:t>20 000,00zł</w:t>
      </w:r>
    </w:p>
    <w:p w14:paraId="1D480B12" w14:textId="49322403" w:rsidR="00035F3D" w:rsidRPr="00745116" w:rsidRDefault="00531708" w:rsidP="00CE15D4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naruszenie obowiązków środowiskowych lub brak raportu „zielonych zamówień” – </w:t>
      </w:r>
      <w:r w:rsidR="00044BF9" w:rsidRPr="00745116">
        <w:rPr>
          <w:rFonts w:ascii="Cambria" w:hAnsi="Cambria"/>
          <w:sz w:val="20"/>
          <w:szCs w:val="20"/>
        </w:rPr>
        <w:t>50 000,00 zł</w:t>
      </w:r>
      <w:r w:rsidRPr="00745116">
        <w:rPr>
          <w:rFonts w:ascii="Cambria" w:hAnsi="Cambria"/>
          <w:sz w:val="20"/>
          <w:szCs w:val="20"/>
        </w:rPr>
        <w:t>.</w:t>
      </w:r>
    </w:p>
    <w:p w14:paraId="6E2DBB18" w14:textId="464AF87B" w:rsidR="00CD78F0" w:rsidRPr="00745116" w:rsidRDefault="00CD78F0" w:rsidP="00CD78F0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nieprzedłożenia Wykazu Zespołu w terminie określonym w § </w:t>
      </w:r>
      <w:r w:rsidR="00A7795F" w:rsidRPr="00745116">
        <w:rPr>
          <w:rFonts w:ascii="Cambria" w:hAnsi="Cambria"/>
          <w:sz w:val="20"/>
          <w:szCs w:val="20"/>
        </w:rPr>
        <w:t>4</w:t>
      </w:r>
      <w:r w:rsidRPr="00745116">
        <w:rPr>
          <w:rFonts w:ascii="Cambria" w:hAnsi="Cambria"/>
          <w:sz w:val="20"/>
          <w:szCs w:val="20"/>
        </w:rPr>
        <w:t xml:space="preserve"> ust. </w:t>
      </w:r>
      <w:r w:rsidR="00A7795F" w:rsidRPr="00745116">
        <w:rPr>
          <w:rFonts w:ascii="Cambria" w:hAnsi="Cambria"/>
          <w:sz w:val="20"/>
          <w:szCs w:val="20"/>
        </w:rPr>
        <w:t>6</w:t>
      </w:r>
      <w:r w:rsidRPr="00745116">
        <w:rPr>
          <w:rFonts w:ascii="Cambria" w:hAnsi="Cambria"/>
          <w:sz w:val="20"/>
          <w:szCs w:val="20"/>
        </w:rPr>
        <w:t xml:space="preserve"> – Zamawiający naliczy karę umowną w wysokości </w:t>
      </w:r>
      <w:r w:rsidR="00A7795F" w:rsidRPr="00745116">
        <w:rPr>
          <w:rFonts w:ascii="Cambria" w:hAnsi="Cambria"/>
          <w:sz w:val="20"/>
          <w:szCs w:val="20"/>
        </w:rPr>
        <w:t>1 000,00</w:t>
      </w:r>
      <w:r w:rsidRPr="00745116">
        <w:rPr>
          <w:rFonts w:ascii="Cambria" w:hAnsi="Cambria"/>
          <w:sz w:val="20"/>
          <w:szCs w:val="20"/>
        </w:rPr>
        <w:t xml:space="preserve"> zł za każdy dzień zwłoki,</w:t>
      </w:r>
    </w:p>
    <w:p w14:paraId="3053DF58" w14:textId="1F7D91AF" w:rsidR="00CD78F0" w:rsidRPr="00745116" w:rsidRDefault="00CD78F0" w:rsidP="00CD78F0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realizacji Umowy bez udziału którejkolwiek z osób wskazanych w Wykazie Zespołu, bez uprzedniej zgody Zamawiającego – Zamawiający naliczy karę umowną w wysokości </w:t>
      </w:r>
      <w:r w:rsidR="00A7795F" w:rsidRPr="00745116">
        <w:rPr>
          <w:rFonts w:ascii="Cambria" w:hAnsi="Cambria"/>
          <w:sz w:val="20"/>
          <w:szCs w:val="20"/>
        </w:rPr>
        <w:t>1 000,00</w:t>
      </w:r>
      <w:r w:rsidRPr="00745116">
        <w:rPr>
          <w:rFonts w:ascii="Cambria" w:hAnsi="Cambria"/>
          <w:sz w:val="20"/>
          <w:szCs w:val="20"/>
        </w:rPr>
        <w:t xml:space="preserve"> zł za każdy stwierdzony przypadek oraz za każdy dzień braku udziału tej osoby,</w:t>
      </w:r>
    </w:p>
    <w:p w14:paraId="59902CE6" w14:textId="0C651E4D" w:rsidR="00CD78F0" w:rsidRPr="00745116" w:rsidRDefault="00CD78F0" w:rsidP="00CD78F0">
      <w:pPr>
        <w:pStyle w:val="Listapunktowana"/>
        <w:numPr>
          <w:ilvl w:val="0"/>
          <w:numId w:val="22"/>
        </w:numPr>
        <w:ind w:left="993"/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skierowania do realizacji Umowy osoby niespełniającej wymagań określonych w dokumentacji postępowania – Zamawiający naliczy karę umowną w wysokości </w:t>
      </w:r>
      <w:r w:rsidR="00A7795F" w:rsidRPr="00745116">
        <w:rPr>
          <w:rFonts w:ascii="Cambria" w:hAnsi="Cambria"/>
          <w:sz w:val="20"/>
          <w:szCs w:val="20"/>
        </w:rPr>
        <w:t>1 000,00</w:t>
      </w:r>
      <w:r w:rsidRPr="00745116">
        <w:rPr>
          <w:rFonts w:ascii="Cambria" w:hAnsi="Cambria"/>
          <w:sz w:val="20"/>
          <w:szCs w:val="20"/>
        </w:rPr>
        <w:t xml:space="preserve"> zł za każdy przypadek.</w:t>
      </w:r>
    </w:p>
    <w:p w14:paraId="6FDD7413" w14:textId="77777777" w:rsidR="00035F3D" w:rsidRPr="00745116" w:rsidRDefault="00531708" w:rsidP="00CE15D4">
      <w:pPr>
        <w:pStyle w:val="Akapitzlist"/>
        <w:numPr>
          <w:ilvl w:val="0"/>
          <w:numId w:val="21"/>
        </w:numPr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t xml:space="preserve">Łączna suma kar umownych nie przekroczy </w:t>
      </w:r>
      <w:r w:rsidR="00044BF9" w:rsidRPr="00745116">
        <w:rPr>
          <w:rFonts w:ascii="Cambria" w:hAnsi="Cambria"/>
          <w:sz w:val="20"/>
          <w:szCs w:val="20"/>
        </w:rPr>
        <w:t>20</w:t>
      </w:r>
      <w:r w:rsidRPr="00745116">
        <w:rPr>
          <w:rFonts w:ascii="Cambria" w:hAnsi="Cambria"/>
          <w:sz w:val="20"/>
          <w:szCs w:val="20"/>
        </w:rPr>
        <w:t>% Wynagrodzenia brutto Umowy.</w:t>
      </w:r>
    </w:p>
    <w:p w14:paraId="1DBAE222" w14:textId="77777777" w:rsidR="00035F3D" w:rsidRPr="00564BC1" w:rsidRDefault="00531708" w:rsidP="00CE15D4">
      <w:pPr>
        <w:pStyle w:val="Akapitzlist"/>
        <w:numPr>
          <w:ilvl w:val="0"/>
          <w:numId w:val="21"/>
        </w:numPr>
        <w:jc w:val="both"/>
        <w:rPr>
          <w:rFonts w:ascii="Cambria" w:hAnsi="Cambria"/>
          <w:sz w:val="20"/>
          <w:szCs w:val="20"/>
        </w:rPr>
      </w:pPr>
      <w:r w:rsidRPr="00745116">
        <w:rPr>
          <w:rFonts w:ascii="Cambria" w:hAnsi="Cambria"/>
          <w:sz w:val="20"/>
          <w:szCs w:val="20"/>
        </w:rPr>
        <w:lastRenderedPageBreak/>
        <w:t>Zamawiający może dochodzić odszkodowania</w:t>
      </w:r>
      <w:r w:rsidRPr="00564BC1">
        <w:rPr>
          <w:rFonts w:ascii="Cambria" w:hAnsi="Cambria"/>
          <w:sz w:val="20"/>
          <w:szCs w:val="20"/>
        </w:rPr>
        <w:t xml:space="preserve"> uzupełniającego na zasadach ogólnych, w zakresie przewyższającym wysokość naliczonych kar, o ile Strony nie postanowią inaczej.</w:t>
      </w:r>
    </w:p>
    <w:p w14:paraId="2581F51D" w14:textId="77777777" w:rsidR="00035F3D" w:rsidRPr="00564BC1" w:rsidRDefault="00531708" w:rsidP="00CE15D4">
      <w:pPr>
        <w:pStyle w:val="Akapitzlist"/>
        <w:numPr>
          <w:ilvl w:val="0"/>
          <w:numId w:val="21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Zamawiający może potrącać kary umowne z wynagrodzenia Wykonawcy.</w:t>
      </w:r>
    </w:p>
    <w:p w14:paraId="05A52D4F" w14:textId="77777777" w:rsidR="00035F3D" w:rsidRPr="00564BC1" w:rsidRDefault="00531708" w:rsidP="00044BF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 xml:space="preserve">§12. Odstąpienie </w:t>
      </w:r>
    </w:p>
    <w:p w14:paraId="2CC7E606" w14:textId="77777777" w:rsidR="00035F3D" w:rsidRPr="00564BC1" w:rsidRDefault="00531708" w:rsidP="00785D61">
      <w:pPr>
        <w:pStyle w:val="Akapitzlist"/>
        <w:numPr>
          <w:ilvl w:val="0"/>
          <w:numId w:val="23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Zamawiający może odstąpić od Umowy w całości lub w części </w:t>
      </w:r>
      <w:r w:rsidR="00044BF9" w:rsidRPr="00564BC1">
        <w:rPr>
          <w:rFonts w:ascii="Cambria" w:hAnsi="Cambria"/>
          <w:sz w:val="20"/>
          <w:szCs w:val="20"/>
        </w:rPr>
        <w:t xml:space="preserve">w terminie 30 dni </w:t>
      </w:r>
      <w:r w:rsidRPr="00564BC1">
        <w:rPr>
          <w:rFonts w:ascii="Cambria" w:hAnsi="Cambria"/>
          <w:sz w:val="20"/>
          <w:szCs w:val="20"/>
        </w:rPr>
        <w:t>w przypadku:</w:t>
      </w:r>
    </w:p>
    <w:p w14:paraId="0BD0421C" w14:textId="77777777" w:rsidR="00035F3D" w:rsidRPr="00564BC1" w:rsidRDefault="00044BF9" w:rsidP="00785D61">
      <w:pPr>
        <w:pStyle w:val="Listapunktowana"/>
        <w:numPr>
          <w:ilvl w:val="0"/>
          <w:numId w:val="24"/>
        </w:numPr>
        <w:ind w:left="851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zwłoki</w:t>
      </w:r>
      <w:r w:rsidR="00531708" w:rsidRPr="00564BC1">
        <w:rPr>
          <w:rFonts w:ascii="Cambria" w:hAnsi="Cambria"/>
          <w:sz w:val="20"/>
          <w:szCs w:val="20"/>
        </w:rPr>
        <w:t xml:space="preserve"> w realizacji całości przekraczającego </w:t>
      </w:r>
      <w:r w:rsidRPr="00564BC1">
        <w:rPr>
          <w:rFonts w:ascii="Cambria" w:hAnsi="Cambria"/>
          <w:sz w:val="20"/>
          <w:szCs w:val="20"/>
        </w:rPr>
        <w:t>15</w:t>
      </w:r>
      <w:r w:rsidR="00531708" w:rsidRPr="00564BC1">
        <w:rPr>
          <w:rFonts w:ascii="Cambria" w:hAnsi="Cambria"/>
          <w:sz w:val="20"/>
          <w:szCs w:val="20"/>
        </w:rPr>
        <w:t xml:space="preserve"> dni;</w:t>
      </w:r>
    </w:p>
    <w:p w14:paraId="4F84DC0D" w14:textId="77777777" w:rsidR="00035F3D" w:rsidRPr="00564BC1" w:rsidRDefault="00531708" w:rsidP="00785D61">
      <w:pPr>
        <w:pStyle w:val="Listapunktowana"/>
        <w:numPr>
          <w:ilvl w:val="0"/>
          <w:numId w:val="24"/>
        </w:numPr>
        <w:ind w:left="851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dwukrotnego niedotrzymania terminów usunięcia wad;</w:t>
      </w:r>
    </w:p>
    <w:p w14:paraId="36FABB2F" w14:textId="77777777" w:rsidR="00035F3D" w:rsidRPr="00564BC1" w:rsidRDefault="00531708" w:rsidP="00785D61">
      <w:pPr>
        <w:pStyle w:val="Listapunktowana"/>
        <w:numPr>
          <w:ilvl w:val="0"/>
          <w:numId w:val="24"/>
        </w:numPr>
        <w:ind w:left="851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rażącego naruszenia wymagań bezpieczeństwa lub wymagań środowiskowych.</w:t>
      </w:r>
    </w:p>
    <w:p w14:paraId="4BEBD975" w14:textId="77777777" w:rsidR="00035F3D" w:rsidRPr="00564BC1" w:rsidRDefault="00531708" w:rsidP="00785D61">
      <w:pPr>
        <w:pStyle w:val="Akapitzlist"/>
        <w:numPr>
          <w:ilvl w:val="0"/>
          <w:numId w:val="23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 Skutek odstąpienia: rozliczenie wyłącznie etapów odebranych protokołem odbioru</w:t>
      </w:r>
      <w:r w:rsidR="00CE15D4">
        <w:rPr>
          <w:rFonts w:ascii="Cambria" w:hAnsi="Cambria"/>
          <w:sz w:val="20"/>
          <w:szCs w:val="20"/>
        </w:rPr>
        <w:t xml:space="preserve">, </w:t>
      </w:r>
      <w:r w:rsidRPr="00564BC1">
        <w:rPr>
          <w:rFonts w:ascii="Cambria" w:hAnsi="Cambria"/>
          <w:sz w:val="20"/>
          <w:szCs w:val="20"/>
        </w:rPr>
        <w:t>z uwzględnieniem kar i potrąceń.</w:t>
      </w:r>
    </w:p>
    <w:p w14:paraId="3202401C" w14:textId="77777777" w:rsidR="00035F3D" w:rsidRPr="00564BC1" w:rsidRDefault="00531708" w:rsidP="00044BF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§13. Licencje i prawa autorskie</w:t>
      </w:r>
    </w:p>
    <w:p w14:paraId="1B624D83" w14:textId="30DF4228" w:rsidR="00035F3D" w:rsidRPr="00494CB6" w:rsidRDefault="00531708" w:rsidP="00785D61">
      <w:pPr>
        <w:pStyle w:val="Akapitzlist"/>
        <w:numPr>
          <w:ilvl w:val="0"/>
          <w:numId w:val="25"/>
        </w:numPr>
        <w:jc w:val="both"/>
        <w:rPr>
          <w:rFonts w:ascii="Cambria" w:hAnsi="Cambria"/>
          <w:sz w:val="20"/>
          <w:szCs w:val="20"/>
        </w:rPr>
      </w:pPr>
      <w:r w:rsidRPr="00494CB6">
        <w:rPr>
          <w:rFonts w:ascii="Cambria" w:hAnsi="Cambria"/>
          <w:sz w:val="20"/>
          <w:szCs w:val="20"/>
        </w:rPr>
        <w:t>Model licencyjny i zakres uprawnień Zamawiającego określa</w:t>
      </w:r>
      <w:r w:rsidR="00494CB6" w:rsidRPr="00494CB6">
        <w:rPr>
          <w:rFonts w:ascii="Cambria" w:hAnsi="Cambria"/>
          <w:sz w:val="20"/>
          <w:szCs w:val="20"/>
        </w:rPr>
        <w:t xml:space="preserve"> opis przedmiotu zamówienia oraz</w:t>
      </w:r>
      <w:r w:rsidRPr="00494CB6">
        <w:rPr>
          <w:rFonts w:ascii="Cambria" w:hAnsi="Cambria"/>
          <w:sz w:val="20"/>
          <w:szCs w:val="20"/>
        </w:rPr>
        <w:t xml:space="preserve"> Załącznik nr 6</w:t>
      </w:r>
      <w:r w:rsidR="00494CB6" w:rsidRPr="00494CB6">
        <w:rPr>
          <w:rFonts w:ascii="Cambria" w:hAnsi="Cambria"/>
          <w:sz w:val="20"/>
          <w:szCs w:val="20"/>
        </w:rPr>
        <w:t xml:space="preserve"> do umowy</w:t>
      </w:r>
      <w:r w:rsidRPr="00494CB6">
        <w:rPr>
          <w:rFonts w:ascii="Cambria" w:hAnsi="Cambria"/>
          <w:sz w:val="20"/>
          <w:szCs w:val="20"/>
        </w:rPr>
        <w:t>.</w:t>
      </w:r>
    </w:p>
    <w:p w14:paraId="25445E2D" w14:textId="77777777" w:rsidR="00035F3D" w:rsidRPr="00564BC1" w:rsidRDefault="00531708" w:rsidP="00785D61">
      <w:pPr>
        <w:pStyle w:val="Akapitzlist"/>
        <w:numPr>
          <w:ilvl w:val="0"/>
          <w:numId w:val="25"/>
        </w:numPr>
        <w:spacing w:after="120"/>
        <w:jc w:val="both"/>
        <w:rPr>
          <w:rFonts w:ascii="Cambria" w:hAnsi="Cambria"/>
          <w:sz w:val="20"/>
          <w:szCs w:val="20"/>
        </w:rPr>
      </w:pPr>
      <w:r w:rsidRPr="00494CB6">
        <w:rPr>
          <w:rFonts w:ascii="Cambria" w:hAnsi="Cambria"/>
          <w:sz w:val="20"/>
          <w:szCs w:val="20"/>
        </w:rPr>
        <w:t>Wykonawca zapewnia, że korzystanie z Systemu przez Zamawiającego w zakresie Umowy nie narusza praw osób trzecich</w:t>
      </w:r>
      <w:r w:rsidRPr="00564BC1">
        <w:rPr>
          <w:rFonts w:ascii="Cambria" w:hAnsi="Cambria"/>
          <w:sz w:val="20"/>
          <w:szCs w:val="20"/>
        </w:rPr>
        <w:t>.</w:t>
      </w:r>
    </w:p>
    <w:p w14:paraId="4ADDB80B" w14:textId="77777777" w:rsidR="00035F3D" w:rsidRPr="00564BC1" w:rsidRDefault="00531708" w:rsidP="00044BF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§14. Poufność i ochrona danych</w:t>
      </w:r>
    </w:p>
    <w:p w14:paraId="36EA53B7" w14:textId="77777777" w:rsidR="00035F3D" w:rsidRPr="00564BC1" w:rsidRDefault="00531708" w:rsidP="00785D61">
      <w:pPr>
        <w:pStyle w:val="Akapitzlist"/>
        <w:numPr>
          <w:ilvl w:val="0"/>
          <w:numId w:val="26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Strony zobowiązują się do zachowania poufności informacji uzyskanych w związku z realizacją Umowy.</w:t>
      </w:r>
    </w:p>
    <w:p w14:paraId="569A6587" w14:textId="77777777" w:rsidR="00035F3D" w:rsidRPr="00564BC1" w:rsidRDefault="00531708" w:rsidP="00785D61">
      <w:pPr>
        <w:pStyle w:val="Akapitzlist"/>
        <w:numPr>
          <w:ilvl w:val="0"/>
          <w:numId w:val="26"/>
        </w:num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Jeżeli dojdzie do powierzenia danych osobowych, Strony zawrą odrębną umowę powierzenia (opcjonalny załącznik).</w:t>
      </w:r>
    </w:p>
    <w:p w14:paraId="7C35C1E8" w14:textId="77777777" w:rsidR="00035F3D" w:rsidRPr="00564BC1" w:rsidRDefault="00531708" w:rsidP="00044BF9">
      <w:pPr>
        <w:spacing w:before="160" w:after="80"/>
        <w:jc w:val="center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§15. Postanowienia końcowe</w:t>
      </w:r>
    </w:p>
    <w:p w14:paraId="355CE7A1" w14:textId="77777777" w:rsidR="00035F3D" w:rsidRPr="00564BC1" w:rsidRDefault="00531708" w:rsidP="00785D61">
      <w:pPr>
        <w:pStyle w:val="Akapitzlist"/>
        <w:numPr>
          <w:ilvl w:val="0"/>
          <w:numId w:val="2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 sprawach nieuregulowanych Umową stosuje się przepisy Kodeksu cywilnego</w:t>
      </w:r>
      <w:r w:rsidR="00044BF9" w:rsidRPr="00564BC1">
        <w:rPr>
          <w:rFonts w:ascii="Cambria" w:hAnsi="Cambria"/>
          <w:sz w:val="20"/>
          <w:szCs w:val="20"/>
        </w:rPr>
        <w:t xml:space="preserve"> oraz Prawa zamówień publicznych</w:t>
      </w:r>
      <w:r w:rsidRPr="00564BC1">
        <w:rPr>
          <w:rFonts w:ascii="Cambria" w:hAnsi="Cambria"/>
          <w:sz w:val="20"/>
          <w:szCs w:val="20"/>
        </w:rPr>
        <w:t xml:space="preserve"> oraz właściwe przepisy prawa podatkowego (w tym w zakresie MPP i </w:t>
      </w:r>
      <w:proofErr w:type="spellStart"/>
      <w:r w:rsidRPr="00564BC1">
        <w:rPr>
          <w:rFonts w:ascii="Cambria" w:hAnsi="Cambria"/>
          <w:sz w:val="20"/>
          <w:szCs w:val="20"/>
        </w:rPr>
        <w:t>KSeF</w:t>
      </w:r>
      <w:proofErr w:type="spellEnd"/>
      <w:r w:rsidRPr="00564BC1">
        <w:rPr>
          <w:rFonts w:ascii="Cambria" w:hAnsi="Cambria"/>
          <w:sz w:val="20"/>
          <w:szCs w:val="20"/>
        </w:rPr>
        <w:t>).</w:t>
      </w:r>
    </w:p>
    <w:p w14:paraId="482ED930" w14:textId="77777777" w:rsidR="00035F3D" w:rsidRDefault="00531708" w:rsidP="00785D61">
      <w:pPr>
        <w:pStyle w:val="Akapitzlist"/>
        <w:numPr>
          <w:ilvl w:val="0"/>
          <w:numId w:val="27"/>
        </w:num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Wszelkie zmiany Umowy wymagają formy pisemnej, chyba że bezwzględnie obowiązujące przepisy dopuszczają inną formę.</w:t>
      </w:r>
    </w:p>
    <w:p w14:paraId="484EEE23" w14:textId="77777777" w:rsidR="00035F3D" w:rsidRDefault="00531708" w:rsidP="004558E1">
      <w:pPr>
        <w:pStyle w:val="Akapitzlist"/>
        <w:numPr>
          <w:ilvl w:val="0"/>
          <w:numId w:val="27"/>
        </w:numPr>
        <w:jc w:val="both"/>
        <w:rPr>
          <w:rFonts w:ascii="Cambria" w:hAnsi="Cambria"/>
          <w:sz w:val="20"/>
          <w:szCs w:val="20"/>
        </w:rPr>
      </w:pPr>
      <w:r w:rsidRPr="00500734">
        <w:rPr>
          <w:rFonts w:ascii="Cambria" w:hAnsi="Cambria"/>
          <w:sz w:val="20"/>
          <w:szCs w:val="20"/>
        </w:rPr>
        <w:t xml:space="preserve">Spory rozstrzygać będzie sąd właściwy dla </w:t>
      </w:r>
      <w:r w:rsidR="00564BC1" w:rsidRPr="00500734">
        <w:rPr>
          <w:rFonts w:ascii="Cambria" w:hAnsi="Cambria"/>
          <w:sz w:val="20"/>
          <w:szCs w:val="20"/>
        </w:rPr>
        <w:t>siedzimy Zamawiającego</w:t>
      </w:r>
      <w:r w:rsidRPr="00500734">
        <w:rPr>
          <w:rFonts w:ascii="Cambria" w:hAnsi="Cambria"/>
          <w:sz w:val="20"/>
          <w:szCs w:val="20"/>
        </w:rPr>
        <w:t>.</w:t>
      </w:r>
    </w:p>
    <w:p w14:paraId="17129D8B" w14:textId="77777777" w:rsidR="00035F3D" w:rsidRDefault="00531708" w:rsidP="00500734">
      <w:pPr>
        <w:pStyle w:val="Akapitzlist"/>
        <w:numPr>
          <w:ilvl w:val="0"/>
          <w:numId w:val="27"/>
        </w:numPr>
        <w:jc w:val="both"/>
        <w:rPr>
          <w:rFonts w:ascii="Cambria" w:hAnsi="Cambria"/>
          <w:sz w:val="20"/>
          <w:szCs w:val="20"/>
        </w:rPr>
      </w:pPr>
      <w:r w:rsidRPr="00500734">
        <w:rPr>
          <w:rFonts w:ascii="Cambria" w:hAnsi="Cambria"/>
          <w:sz w:val="20"/>
          <w:szCs w:val="20"/>
        </w:rPr>
        <w:t xml:space="preserve">Umowę sporządzono w </w:t>
      </w:r>
      <w:r w:rsidR="00564BC1" w:rsidRPr="00500734">
        <w:rPr>
          <w:rFonts w:ascii="Cambria" w:hAnsi="Cambria"/>
          <w:sz w:val="20"/>
          <w:szCs w:val="20"/>
        </w:rPr>
        <w:t>…………….</w:t>
      </w:r>
      <w:r w:rsidRPr="00500734">
        <w:rPr>
          <w:rFonts w:ascii="Cambria" w:hAnsi="Cambria"/>
          <w:sz w:val="20"/>
          <w:szCs w:val="20"/>
        </w:rPr>
        <w:t xml:space="preserve"> egzemplarzach, po </w:t>
      </w:r>
      <w:r w:rsidR="00564BC1" w:rsidRPr="00500734">
        <w:rPr>
          <w:rFonts w:ascii="Cambria" w:hAnsi="Cambria"/>
          <w:sz w:val="20"/>
          <w:szCs w:val="20"/>
        </w:rPr>
        <w:t>………. egz.</w:t>
      </w:r>
      <w:r w:rsidRPr="00500734">
        <w:rPr>
          <w:rFonts w:ascii="Cambria" w:hAnsi="Cambria"/>
          <w:sz w:val="20"/>
          <w:szCs w:val="20"/>
        </w:rPr>
        <w:t xml:space="preserve"> dla każdej ze Stron.</w:t>
      </w:r>
    </w:p>
    <w:p w14:paraId="40329565" w14:textId="77777777" w:rsidR="00500734" w:rsidRDefault="00500734" w:rsidP="00500734">
      <w:pPr>
        <w:pStyle w:val="Akapitzlist"/>
        <w:jc w:val="both"/>
        <w:rPr>
          <w:rFonts w:ascii="Cambria" w:hAnsi="Cambria"/>
          <w:sz w:val="20"/>
          <w:szCs w:val="20"/>
        </w:rPr>
      </w:pPr>
    </w:p>
    <w:p w14:paraId="6F9A0A7F" w14:textId="77777777" w:rsidR="00500734" w:rsidRDefault="00500734" w:rsidP="00500734">
      <w:pPr>
        <w:pStyle w:val="Akapitzlist"/>
        <w:jc w:val="both"/>
        <w:rPr>
          <w:rFonts w:ascii="Cambria" w:hAnsi="Cambria"/>
          <w:sz w:val="20"/>
          <w:szCs w:val="20"/>
        </w:rPr>
      </w:pPr>
    </w:p>
    <w:p w14:paraId="03919CEE" w14:textId="77777777" w:rsidR="00500734" w:rsidRDefault="00500734" w:rsidP="00500734">
      <w:pPr>
        <w:pStyle w:val="Akapitzlist"/>
        <w:jc w:val="both"/>
        <w:rPr>
          <w:rFonts w:ascii="Cambria" w:hAnsi="Cambria"/>
          <w:sz w:val="20"/>
          <w:szCs w:val="20"/>
        </w:rPr>
      </w:pPr>
    </w:p>
    <w:p w14:paraId="043E146E" w14:textId="77777777" w:rsidR="00500734" w:rsidRPr="00500734" w:rsidRDefault="00500734" w:rsidP="00500734">
      <w:pPr>
        <w:pStyle w:val="Akapitzlist"/>
        <w:jc w:val="both"/>
        <w:rPr>
          <w:rFonts w:ascii="Cambria" w:hAnsi="Cambri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035F3D" w:rsidRPr="00564BC1" w14:paraId="21B2C9AD" w14:textId="77777777">
        <w:tc>
          <w:tcPr>
            <w:tcW w:w="4703" w:type="dxa"/>
          </w:tcPr>
          <w:p w14:paraId="5CA27BC1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Zamawiający</w:t>
            </w:r>
          </w:p>
        </w:tc>
        <w:tc>
          <w:tcPr>
            <w:tcW w:w="4703" w:type="dxa"/>
          </w:tcPr>
          <w:p w14:paraId="60727301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Wykonawca</w:t>
            </w:r>
          </w:p>
        </w:tc>
      </w:tr>
      <w:tr w:rsidR="00035F3D" w:rsidRPr="00564BC1" w14:paraId="36FE164F" w14:textId="77777777">
        <w:tc>
          <w:tcPr>
            <w:tcW w:w="4703" w:type="dxa"/>
          </w:tcPr>
          <w:p w14:paraId="2B3B1B5A" w14:textId="071970FA" w:rsidR="004975BE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br/>
            </w:r>
            <w:r w:rsidRPr="00564BC1">
              <w:rPr>
                <w:rFonts w:ascii="Cambria" w:hAnsi="Cambria"/>
                <w:sz w:val="20"/>
                <w:szCs w:val="20"/>
              </w:rPr>
              <w:br/>
              <w:t>........................................</w:t>
            </w:r>
            <w:r w:rsidR="004975BE">
              <w:rPr>
                <w:rFonts w:ascii="Cambria" w:hAnsi="Cambria"/>
                <w:sz w:val="20"/>
                <w:szCs w:val="20"/>
              </w:rPr>
              <w:t>.....</w:t>
            </w:r>
          </w:p>
          <w:p w14:paraId="132D28B5" w14:textId="77777777" w:rsidR="004975BE" w:rsidRDefault="004975BE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F93AFD5" w14:textId="77777777" w:rsidR="004975BE" w:rsidRDefault="004975BE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7EA528BA" w14:textId="77777777" w:rsidR="004975BE" w:rsidRDefault="004975BE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3EED78B7" w14:textId="77777777" w:rsidR="004975BE" w:rsidRDefault="004975BE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323B8337" w14:textId="77777777" w:rsidR="004975BE" w:rsidRDefault="004975BE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62EFC34B" w14:textId="24ED2512" w:rsidR="00035F3D" w:rsidRPr="00564BC1" w:rsidRDefault="004975BE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………………………………..</w:t>
            </w:r>
            <w:r w:rsidR="00531708" w:rsidRPr="00564BC1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4703" w:type="dxa"/>
          </w:tcPr>
          <w:p w14:paraId="2323FF19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br/>
            </w:r>
            <w:r w:rsidRPr="00564BC1">
              <w:rPr>
                <w:rFonts w:ascii="Cambria" w:hAnsi="Cambria"/>
                <w:sz w:val="20"/>
                <w:szCs w:val="20"/>
              </w:rPr>
              <w:br/>
              <w:t>........................................</w:t>
            </w:r>
            <w:r w:rsidRPr="00564BC1">
              <w:rPr>
                <w:rFonts w:ascii="Cambria" w:hAnsi="Cambria"/>
                <w:sz w:val="20"/>
                <w:szCs w:val="20"/>
              </w:rPr>
              <w:br/>
            </w:r>
          </w:p>
        </w:tc>
      </w:tr>
    </w:tbl>
    <w:p w14:paraId="4CAA9F54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br w:type="page"/>
      </w:r>
    </w:p>
    <w:p w14:paraId="48AF300F" w14:textId="77777777" w:rsidR="00035F3D" w:rsidRPr="00564BC1" w:rsidRDefault="00531708" w:rsidP="004558E1">
      <w:pPr>
        <w:spacing w:after="20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lastRenderedPageBreak/>
        <w:t>ZAŁĄCZNIKI DO UMOWY</w:t>
      </w:r>
    </w:p>
    <w:p w14:paraId="03D3816D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Załącznik nr 1 – OPZ</w:t>
      </w:r>
    </w:p>
    <w:p w14:paraId="6418DB22" w14:textId="77777777" w:rsidR="00035F3D" w:rsidRPr="00564BC1" w:rsidRDefault="00531708" w:rsidP="004558E1">
      <w:p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Załącznik stanowi Opis Przedmiotu Zamówienia przekazany przez Zamawiającego (wpięty jako odrębny dokument).</w:t>
      </w:r>
    </w:p>
    <w:p w14:paraId="289B8B75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Załącznik nr 2 – Harmonogram rzeczowo-finansowy (wzór)</w:t>
      </w:r>
    </w:p>
    <w:p w14:paraId="7241D4C1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Tabela do uzupełnienia: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247"/>
        <w:gridCol w:w="2948"/>
        <w:gridCol w:w="1814"/>
        <w:gridCol w:w="1531"/>
        <w:gridCol w:w="1531"/>
      </w:tblGrid>
      <w:tr w:rsidR="00035F3D" w:rsidRPr="00564BC1" w14:paraId="55B51EA1" w14:textId="77777777">
        <w:tc>
          <w:tcPr>
            <w:tcW w:w="1247" w:type="dxa"/>
          </w:tcPr>
          <w:p w14:paraId="628BD45E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Etap</w:t>
            </w:r>
          </w:p>
        </w:tc>
        <w:tc>
          <w:tcPr>
            <w:tcW w:w="2948" w:type="dxa"/>
          </w:tcPr>
          <w:p w14:paraId="295EF57D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Zakres (skrót)</w:t>
            </w:r>
          </w:p>
        </w:tc>
        <w:tc>
          <w:tcPr>
            <w:tcW w:w="1814" w:type="dxa"/>
          </w:tcPr>
          <w:p w14:paraId="3AFC7FFF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Termin zakończenia</w:t>
            </w:r>
          </w:p>
        </w:tc>
        <w:tc>
          <w:tcPr>
            <w:tcW w:w="1531" w:type="dxa"/>
          </w:tcPr>
          <w:p w14:paraId="03C72D56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Wartość brutto / %</w:t>
            </w:r>
          </w:p>
        </w:tc>
        <w:tc>
          <w:tcPr>
            <w:tcW w:w="1531" w:type="dxa"/>
          </w:tcPr>
          <w:p w14:paraId="0B22EB9A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Warunek płatności (odbiór)</w:t>
            </w:r>
          </w:p>
        </w:tc>
      </w:tr>
      <w:tr w:rsidR="00035F3D" w:rsidRPr="00564BC1" w14:paraId="3F6C58AD" w14:textId="77777777">
        <w:tc>
          <w:tcPr>
            <w:tcW w:w="1247" w:type="dxa"/>
          </w:tcPr>
          <w:p w14:paraId="2064DC5C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8666F0A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4" w:type="dxa"/>
          </w:tcPr>
          <w:p w14:paraId="6CBEC69F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DD6A27E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E24A8CB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5B5D92C1" w14:textId="77777777">
        <w:tc>
          <w:tcPr>
            <w:tcW w:w="1247" w:type="dxa"/>
          </w:tcPr>
          <w:p w14:paraId="3A92B206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8" w:type="dxa"/>
          </w:tcPr>
          <w:p w14:paraId="28C46D78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4" w:type="dxa"/>
          </w:tcPr>
          <w:p w14:paraId="12A84D8B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DB382C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4AAC9F06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739457F3" w14:textId="77777777">
        <w:tc>
          <w:tcPr>
            <w:tcW w:w="1247" w:type="dxa"/>
          </w:tcPr>
          <w:p w14:paraId="2FD3CD5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8" w:type="dxa"/>
          </w:tcPr>
          <w:p w14:paraId="6B78F9D6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4" w:type="dxa"/>
          </w:tcPr>
          <w:p w14:paraId="1B157D48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273F46C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5748EBA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0F2B7EE4" w14:textId="77777777">
        <w:tc>
          <w:tcPr>
            <w:tcW w:w="1247" w:type="dxa"/>
          </w:tcPr>
          <w:p w14:paraId="1CFEF213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8" w:type="dxa"/>
          </w:tcPr>
          <w:p w14:paraId="7B9992D9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4" w:type="dxa"/>
          </w:tcPr>
          <w:p w14:paraId="4DA387C4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59C4AA4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7E8204A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1809A956" w14:textId="77777777">
        <w:tc>
          <w:tcPr>
            <w:tcW w:w="1247" w:type="dxa"/>
          </w:tcPr>
          <w:p w14:paraId="12AFB9A9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48" w:type="dxa"/>
          </w:tcPr>
          <w:p w14:paraId="7A725126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4" w:type="dxa"/>
          </w:tcPr>
          <w:p w14:paraId="0EA006F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C37AB10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EAA5848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5B2005D" w14:textId="77777777" w:rsidR="00035F3D" w:rsidRPr="00564BC1" w:rsidRDefault="00035F3D" w:rsidP="004558E1">
      <w:pPr>
        <w:jc w:val="both"/>
        <w:rPr>
          <w:rFonts w:ascii="Cambria" w:hAnsi="Cambria"/>
          <w:sz w:val="20"/>
          <w:szCs w:val="20"/>
        </w:rPr>
      </w:pPr>
    </w:p>
    <w:p w14:paraId="58C4CB7F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Załącznik nr 3 – Wzór protokołu odbioru</w:t>
      </w:r>
    </w:p>
    <w:p w14:paraId="10BFAD91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PROTOKÓŁ ODBIORU </w:t>
      </w:r>
      <w:r w:rsidR="00564BC1" w:rsidRPr="00564BC1">
        <w:rPr>
          <w:rFonts w:ascii="Cambria" w:hAnsi="Cambria"/>
          <w:sz w:val="20"/>
          <w:szCs w:val="20"/>
        </w:rPr>
        <w:t xml:space="preserve">częściowy/końcowy </w:t>
      </w:r>
      <w:r w:rsidRPr="00564BC1">
        <w:rPr>
          <w:rFonts w:ascii="Cambria" w:hAnsi="Cambria"/>
          <w:sz w:val="20"/>
          <w:szCs w:val="20"/>
        </w:rPr>
        <w:t xml:space="preserve"> nr </w:t>
      </w:r>
      <w:r w:rsidR="00564BC1" w:rsidRPr="00564BC1">
        <w:rPr>
          <w:rFonts w:ascii="Cambria" w:hAnsi="Cambria"/>
          <w:sz w:val="20"/>
          <w:szCs w:val="20"/>
        </w:rPr>
        <w:t>……………….</w:t>
      </w:r>
    </w:p>
    <w:p w14:paraId="247252C4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1) Umowa nr: </w:t>
      </w:r>
      <w:r w:rsidR="00564BC1" w:rsidRPr="00564BC1">
        <w:rPr>
          <w:rFonts w:ascii="Cambria" w:hAnsi="Cambria"/>
          <w:sz w:val="20"/>
          <w:szCs w:val="20"/>
        </w:rPr>
        <w:t>…………..</w:t>
      </w:r>
    </w:p>
    <w:p w14:paraId="50DE00CB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2) Etap: </w:t>
      </w:r>
      <w:r w:rsidR="00564BC1" w:rsidRPr="00564BC1">
        <w:rPr>
          <w:rFonts w:ascii="Cambria" w:hAnsi="Cambria"/>
          <w:sz w:val="20"/>
          <w:szCs w:val="20"/>
        </w:rPr>
        <w:t>…………….</w:t>
      </w:r>
    </w:p>
    <w:p w14:paraId="6FD1528C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3) Data: </w:t>
      </w:r>
      <w:r w:rsidR="00564BC1" w:rsidRPr="00564BC1">
        <w:rPr>
          <w:rFonts w:ascii="Cambria" w:hAnsi="Cambria"/>
          <w:sz w:val="20"/>
          <w:szCs w:val="20"/>
        </w:rPr>
        <w:t>………………………</w:t>
      </w:r>
    </w:p>
    <w:p w14:paraId="4C58A6CA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4) Zakres przekazany do odbioru: </w:t>
      </w:r>
      <w:r w:rsidR="00564BC1" w:rsidRPr="00564BC1">
        <w:rPr>
          <w:rFonts w:ascii="Cambria" w:hAnsi="Cambria"/>
          <w:sz w:val="20"/>
          <w:szCs w:val="20"/>
        </w:rPr>
        <w:t>…………………..</w:t>
      </w:r>
    </w:p>
    <w:p w14:paraId="00037CD0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5) Wady/niezgodności: </w:t>
      </w:r>
      <w:r w:rsidR="00564BC1" w:rsidRPr="00564BC1">
        <w:rPr>
          <w:rFonts w:ascii="Cambria" w:hAnsi="Cambria"/>
          <w:sz w:val="20"/>
          <w:szCs w:val="20"/>
        </w:rPr>
        <w:t>………………………..</w:t>
      </w:r>
    </w:p>
    <w:p w14:paraId="20D7DA7B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6) Decyzja: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odbi</w:t>
      </w:r>
      <w:r w:rsidRPr="00564BC1">
        <w:rPr>
          <w:rFonts w:ascii="Cambria" w:hAnsi="Cambria" w:cs="Cambria"/>
          <w:sz w:val="20"/>
          <w:szCs w:val="20"/>
        </w:rPr>
        <w:t>ó</w:t>
      </w:r>
      <w:r w:rsidRPr="00564BC1">
        <w:rPr>
          <w:rFonts w:ascii="Cambria" w:hAnsi="Cambria"/>
          <w:sz w:val="20"/>
          <w:szCs w:val="20"/>
        </w:rPr>
        <w:t>r bez zastrze</w:t>
      </w:r>
      <w:r w:rsidRPr="00564BC1">
        <w:rPr>
          <w:rFonts w:ascii="Cambria" w:hAnsi="Cambria" w:cs="Cambria"/>
          <w:sz w:val="20"/>
          <w:szCs w:val="20"/>
        </w:rPr>
        <w:t>ż</w:t>
      </w:r>
      <w:r w:rsidRPr="00564BC1">
        <w:rPr>
          <w:rFonts w:ascii="Cambria" w:hAnsi="Cambria"/>
          <w:sz w:val="20"/>
          <w:szCs w:val="20"/>
        </w:rPr>
        <w:t>e</w:t>
      </w:r>
      <w:r w:rsidRPr="00564BC1">
        <w:rPr>
          <w:rFonts w:ascii="Cambria" w:hAnsi="Cambria" w:cs="Cambria"/>
          <w:sz w:val="20"/>
          <w:szCs w:val="20"/>
        </w:rPr>
        <w:t>ń</w:t>
      </w:r>
      <w:r w:rsidRPr="00564BC1">
        <w:rPr>
          <w:rFonts w:ascii="Cambria" w:hAnsi="Cambria"/>
          <w:sz w:val="20"/>
          <w:szCs w:val="20"/>
        </w:rPr>
        <w:t xml:space="preserve">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odbi</w:t>
      </w:r>
      <w:r w:rsidRPr="00564BC1">
        <w:rPr>
          <w:rFonts w:ascii="Cambria" w:hAnsi="Cambria" w:cs="Cambria"/>
          <w:sz w:val="20"/>
          <w:szCs w:val="20"/>
        </w:rPr>
        <w:t>ó</w:t>
      </w:r>
      <w:r w:rsidRPr="00564BC1">
        <w:rPr>
          <w:rFonts w:ascii="Cambria" w:hAnsi="Cambria"/>
          <w:sz w:val="20"/>
          <w:szCs w:val="20"/>
        </w:rPr>
        <w:t xml:space="preserve">r warunkowy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odmowa odbioru</w:t>
      </w:r>
    </w:p>
    <w:p w14:paraId="13E56CE4" w14:textId="77777777" w:rsidR="00035F3D" w:rsidRPr="00564BC1" w:rsidRDefault="00531708" w:rsidP="004558E1">
      <w:pPr>
        <w:spacing w:before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Podpisy: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035F3D" w:rsidRPr="00564BC1" w14:paraId="67519C1A" w14:textId="77777777">
        <w:tc>
          <w:tcPr>
            <w:tcW w:w="4703" w:type="dxa"/>
          </w:tcPr>
          <w:p w14:paraId="638F1DB6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Zamawiający</w:t>
            </w:r>
            <w:r w:rsidRPr="00564BC1">
              <w:rPr>
                <w:rFonts w:ascii="Cambria" w:hAnsi="Cambria"/>
                <w:sz w:val="20"/>
                <w:szCs w:val="20"/>
              </w:rPr>
              <w:br/>
            </w:r>
            <w:r w:rsidRPr="00564BC1">
              <w:rPr>
                <w:rFonts w:ascii="Cambria" w:hAnsi="Cambria"/>
                <w:sz w:val="20"/>
                <w:szCs w:val="20"/>
              </w:rPr>
              <w:br/>
              <w:t>........................................</w:t>
            </w:r>
          </w:p>
        </w:tc>
        <w:tc>
          <w:tcPr>
            <w:tcW w:w="4703" w:type="dxa"/>
          </w:tcPr>
          <w:p w14:paraId="0473BE21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Wykonawca</w:t>
            </w:r>
            <w:r w:rsidRPr="00564BC1">
              <w:rPr>
                <w:rFonts w:ascii="Cambria" w:hAnsi="Cambria"/>
                <w:sz w:val="20"/>
                <w:szCs w:val="20"/>
              </w:rPr>
              <w:br/>
            </w:r>
            <w:r w:rsidRPr="00564BC1">
              <w:rPr>
                <w:rFonts w:ascii="Cambria" w:hAnsi="Cambria"/>
                <w:sz w:val="20"/>
                <w:szCs w:val="20"/>
              </w:rPr>
              <w:br/>
              <w:t>........................................</w:t>
            </w:r>
          </w:p>
        </w:tc>
      </w:tr>
    </w:tbl>
    <w:p w14:paraId="40DE806A" w14:textId="77777777" w:rsidR="00035F3D" w:rsidRPr="00564BC1" w:rsidRDefault="00035F3D" w:rsidP="004558E1">
      <w:pPr>
        <w:jc w:val="both"/>
        <w:rPr>
          <w:rFonts w:ascii="Cambria" w:hAnsi="Cambria"/>
          <w:sz w:val="20"/>
          <w:szCs w:val="20"/>
        </w:rPr>
      </w:pPr>
    </w:p>
    <w:p w14:paraId="32F13CB9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Załącznik nr 4 – Raport z realizacji wymagań środowiskowych (zielone zamówienia)</w:t>
      </w:r>
    </w:p>
    <w:p w14:paraId="6BB3535B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RAPORT nr </w:t>
      </w:r>
      <w:r w:rsidR="00564BC1" w:rsidRPr="00564BC1">
        <w:rPr>
          <w:rFonts w:ascii="Cambria" w:hAnsi="Cambria"/>
          <w:sz w:val="20"/>
          <w:szCs w:val="20"/>
        </w:rPr>
        <w:t>………………..</w:t>
      </w:r>
      <w:r w:rsidRPr="00564BC1">
        <w:rPr>
          <w:rFonts w:ascii="Cambria" w:hAnsi="Cambria"/>
          <w:sz w:val="20"/>
          <w:szCs w:val="20"/>
        </w:rPr>
        <w:t xml:space="preserve"> za okres/etap: </w:t>
      </w:r>
      <w:r w:rsidR="00564BC1" w:rsidRPr="00564BC1">
        <w:rPr>
          <w:rFonts w:ascii="Cambria" w:hAnsi="Cambria"/>
          <w:sz w:val="20"/>
          <w:szCs w:val="20"/>
        </w:rPr>
        <w:t>…………………………….</w:t>
      </w:r>
    </w:p>
    <w:p w14:paraId="5991B534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1) OZE (PV/pompy ciepła lub równoważne):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spe</w:t>
      </w:r>
      <w:r w:rsidRPr="00564BC1">
        <w:rPr>
          <w:rFonts w:ascii="Cambria" w:hAnsi="Cambria" w:cs="Cambria"/>
          <w:sz w:val="20"/>
          <w:szCs w:val="20"/>
        </w:rPr>
        <w:t>ł</w:t>
      </w:r>
      <w:r w:rsidRPr="00564BC1">
        <w:rPr>
          <w:rFonts w:ascii="Cambria" w:hAnsi="Cambria"/>
          <w:sz w:val="20"/>
          <w:szCs w:val="20"/>
        </w:rPr>
        <w:t xml:space="preserve">niono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nie dotyczy; opis/dow</w:t>
      </w:r>
      <w:r w:rsidRPr="00564BC1">
        <w:rPr>
          <w:rFonts w:ascii="Cambria" w:hAnsi="Cambria" w:cs="Cambria"/>
          <w:sz w:val="20"/>
          <w:szCs w:val="20"/>
        </w:rPr>
        <w:t>ó</w:t>
      </w:r>
      <w:r w:rsidRPr="00564BC1">
        <w:rPr>
          <w:rFonts w:ascii="Cambria" w:hAnsi="Cambria"/>
          <w:sz w:val="20"/>
          <w:szCs w:val="20"/>
        </w:rPr>
        <w:t xml:space="preserve">d: </w:t>
      </w:r>
      <w:r w:rsidR="00564BC1" w:rsidRPr="00564BC1">
        <w:rPr>
          <w:rFonts w:ascii="Cambria" w:hAnsi="Cambria"/>
          <w:sz w:val="20"/>
          <w:szCs w:val="20"/>
        </w:rPr>
        <w:t>……………………</w:t>
      </w:r>
    </w:p>
    <w:p w14:paraId="45E18281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2) Opakowania wielokrotnego użytku / ograniczenie odpadów: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spe</w:t>
      </w:r>
      <w:r w:rsidRPr="00564BC1">
        <w:rPr>
          <w:rFonts w:ascii="Cambria" w:hAnsi="Cambria" w:cs="Cambria"/>
          <w:sz w:val="20"/>
          <w:szCs w:val="20"/>
        </w:rPr>
        <w:t>ł</w:t>
      </w:r>
      <w:r w:rsidRPr="00564BC1">
        <w:rPr>
          <w:rFonts w:ascii="Cambria" w:hAnsi="Cambria"/>
          <w:sz w:val="20"/>
          <w:szCs w:val="20"/>
        </w:rPr>
        <w:t xml:space="preserve">niono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nie dotyczy; opis/dow</w:t>
      </w:r>
      <w:r w:rsidRPr="00564BC1">
        <w:rPr>
          <w:rFonts w:ascii="Cambria" w:hAnsi="Cambria" w:cs="Cambria"/>
          <w:sz w:val="20"/>
          <w:szCs w:val="20"/>
        </w:rPr>
        <w:t>ó</w:t>
      </w:r>
      <w:r w:rsidRPr="00564BC1">
        <w:rPr>
          <w:rFonts w:ascii="Cambria" w:hAnsi="Cambria"/>
          <w:sz w:val="20"/>
          <w:szCs w:val="20"/>
        </w:rPr>
        <w:t xml:space="preserve">d: </w:t>
      </w:r>
      <w:r w:rsidR="00564BC1" w:rsidRPr="00564BC1">
        <w:rPr>
          <w:rFonts w:ascii="Cambria" w:hAnsi="Cambria"/>
          <w:sz w:val="20"/>
          <w:szCs w:val="20"/>
        </w:rPr>
        <w:t>………………</w:t>
      </w:r>
    </w:p>
    <w:p w14:paraId="775856F1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3) Papier z recyklingu dla wydruków: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spe</w:t>
      </w:r>
      <w:r w:rsidRPr="00564BC1">
        <w:rPr>
          <w:rFonts w:ascii="Cambria" w:hAnsi="Cambria" w:cs="Cambria"/>
          <w:sz w:val="20"/>
          <w:szCs w:val="20"/>
        </w:rPr>
        <w:t>ł</w:t>
      </w:r>
      <w:r w:rsidRPr="00564BC1">
        <w:rPr>
          <w:rFonts w:ascii="Cambria" w:hAnsi="Cambria"/>
          <w:sz w:val="20"/>
          <w:szCs w:val="20"/>
        </w:rPr>
        <w:t xml:space="preserve">niono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nie dotyczy; opis/dow</w:t>
      </w:r>
      <w:r w:rsidRPr="00564BC1">
        <w:rPr>
          <w:rFonts w:ascii="Cambria" w:hAnsi="Cambria" w:cs="Cambria"/>
          <w:sz w:val="20"/>
          <w:szCs w:val="20"/>
        </w:rPr>
        <w:t>ó</w:t>
      </w:r>
      <w:r w:rsidRPr="00564BC1">
        <w:rPr>
          <w:rFonts w:ascii="Cambria" w:hAnsi="Cambria"/>
          <w:sz w:val="20"/>
          <w:szCs w:val="20"/>
        </w:rPr>
        <w:t xml:space="preserve">d: </w:t>
      </w:r>
      <w:r w:rsidR="00564BC1" w:rsidRPr="00564BC1">
        <w:rPr>
          <w:rFonts w:ascii="Cambria" w:hAnsi="Cambria"/>
          <w:sz w:val="20"/>
          <w:szCs w:val="20"/>
        </w:rPr>
        <w:t>………………….</w:t>
      </w:r>
    </w:p>
    <w:p w14:paraId="130C51B7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4) Transport min. EURO 5: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spe</w:t>
      </w:r>
      <w:r w:rsidRPr="00564BC1">
        <w:rPr>
          <w:rFonts w:ascii="Cambria" w:hAnsi="Cambria" w:cs="Cambria"/>
          <w:sz w:val="20"/>
          <w:szCs w:val="20"/>
        </w:rPr>
        <w:t>ł</w:t>
      </w:r>
      <w:r w:rsidRPr="00564BC1">
        <w:rPr>
          <w:rFonts w:ascii="Cambria" w:hAnsi="Cambria"/>
          <w:sz w:val="20"/>
          <w:szCs w:val="20"/>
        </w:rPr>
        <w:t xml:space="preserve">niono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nie dotyczy; wykaz/dowód: </w:t>
      </w:r>
      <w:r w:rsidR="00564BC1" w:rsidRPr="00564BC1">
        <w:rPr>
          <w:rFonts w:ascii="Cambria" w:hAnsi="Cambria"/>
          <w:sz w:val="20"/>
          <w:szCs w:val="20"/>
        </w:rPr>
        <w:t>…………………</w:t>
      </w:r>
    </w:p>
    <w:p w14:paraId="5AA79E30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5) Podsumowanie i działania korygujące (jeżeli dotyczy): </w:t>
      </w:r>
      <w:r w:rsidR="00564BC1" w:rsidRPr="00564BC1">
        <w:rPr>
          <w:rFonts w:ascii="Cambria" w:hAnsi="Cambria"/>
          <w:sz w:val="20"/>
          <w:szCs w:val="20"/>
        </w:rPr>
        <w:t>……………………..</w:t>
      </w:r>
    </w:p>
    <w:p w14:paraId="6B6C86EE" w14:textId="77777777" w:rsidR="00035F3D" w:rsidRPr="00564BC1" w:rsidRDefault="00531708" w:rsidP="004558E1">
      <w:pPr>
        <w:spacing w:before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Oświadczenie Wykonawcy: Potwierdzam prawdziwość danych w raporcie.</w:t>
      </w:r>
    </w:p>
    <w:p w14:paraId="3D813D17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Podpis Wykonawcy: ........................................</w:t>
      </w:r>
    </w:p>
    <w:p w14:paraId="22117319" w14:textId="77777777" w:rsidR="00035F3D" w:rsidRPr="00564BC1" w:rsidRDefault="00035F3D" w:rsidP="004558E1">
      <w:pPr>
        <w:jc w:val="both"/>
        <w:rPr>
          <w:rFonts w:ascii="Cambria" w:hAnsi="Cambria"/>
          <w:sz w:val="20"/>
          <w:szCs w:val="20"/>
        </w:rPr>
      </w:pPr>
    </w:p>
    <w:p w14:paraId="12795476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Załącznik nr 5 – Procedura zgłoszeń serwisowych i SLA (wzór)</w:t>
      </w:r>
    </w:p>
    <w:p w14:paraId="53A9E631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1. Kanały zgłoszeń: </w:t>
      </w:r>
      <w:r w:rsidR="00564BC1" w:rsidRPr="00564BC1">
        <w:rPr>
          <w:rFonts w:ascii="Cambria" w:hAnsi="Cambria"/>
          <w:sz w:val="20"/>
          <w:szCs w:val="20"/>
        </w:rPr>
        <w:t>………………….</w:t>
      </w:r>
    </w:p>
    <w:p w14:paraId="37F0CFE6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2. Godziny wsparcia: </w:t>
      </w:r>
      <w:r w:rsidR="00564BC1" w:rsidRPr="00564BC1">
        <w:rPr>
          <w:rFonts w:ascii="Cambria" w:hAnsi="Cambria"/>
          <w:sz w:val="20"/>
          <w:szCs w:val="20"/>
        </w:rPr>
        <w:t>……………………….</w:t>
      </w:r>
    </w:p>
    <w:p w14:paraId="2C648C30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3. Kategorie incydentów i czasy reakcji/usunięcia: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1"/>
        <w:gridCol w:w="2351"/>
        <w:gridCol w:w="2351"/>
        <w:gridCol w:w="2351"/>
      </w:tblGrid>
      <w:tr w:rsidR="00035F3D" w:rsidRPr="00564BC1" w14:paraId="52D5E0DA" w14:textId="77777777">
        <w:tc>
          <w:tcPr>
            <w:tcW w:w="2351" w:type="dxa"/>
          </w:tcPr>
          <w:p w14:paraId="2862DAEA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lastRenderedPageBreak/>
              <w:t>Kategoria</w:t>
            </w:r>
          </w:p>
        </w:tc>
        <w:tc>
          <w:tcPr>
            <w:tcW w:w="2351" w:type="dxa"/>
          </w:tcPr>
          <w:p w14:paraId="737515CD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Opis</w:t>
            </w:r>
          </w:p>
        </w:tc>
        <w:tc>
          <w:tcPr>
            <w:tcW w:w="2351" w:type="dxa"/>
          </w:tcPr>
          <w:p w14:paraId="6DD24EA8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Czas reakcji</w:t>
            </w:r>
          </w:p>
        </w:tc>
        <w:tc>
          <w:tcPr>
            <w:tcW w:w="2351" w:type="dxa"/>
          </w:tcPr>
          <w:p w14:paraId="38208688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Czas usunięcia</w:t>
            </w:r>
          </w:p>
        </w:tc>
      </w:tr>
      <w:tr w:rsidR="00035F3D" w:rsidRPr="00564BC1" w14:paraId="6E0A4CB2" w14:textId="77777777">
        <w:tc>
          <w:tcPr>
            <w:tcW w:w="2351" w:type="dxa"/>
          </w:tcPr>
          <w:p w14:paraId="721FF60A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Krytyczna</w:t>
            </w:r>
          </w:p>
        </w:tc>
        <w:tc>
          <w:tcPr>
            <w:tcW w:w="2351" w:type="dxa"/>
          </w:tcPr>
          <w:p w14:paraId="4F2EDE9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51" w:type="dxa"/>
          </w:tcPr>
          <w:p w14:paraId="541DEB32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51" w:type="dxa"/>
          </w:tcPr>
          <w:p w14:paraId="1AD4BAAD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14601F52" w14:textId="77777777">
        <w:tc>
          <w:tcPr>
            <w:tcW w:w="2351" w:type="dxa"/>
          </w:tcPr>
          <w:p w14:paraId="1C2D3E4E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Istotna</w:t>
            </w:r>
          </w:p>
        </w:tc>
        <w:tc>
          <w:tcPr>
            <w:tcW w:w="2351" w:type="dxa"/>
          </w:tcPr>
          <w:p w14:paraId="0EBBF0B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51" w:type="dxa"/>
          </w:tcPr>
          <w:p w14:paraId="5B0E1656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51" w:type="dxa"/>
          </w:tcPr>
          <w:p w14:paraId="467BBF21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7A32E5A2" w14:textId="77777777">
        <w:tc>
          <w:tcPr>
            <w:tcW w:w="2351" w:type="dxa"/>
          </w:tcPr>
          <w:p w14:paraId="469E4775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Drobna</w:t>
            </w:r>
          </w:p>
        </w:tc>
        <w:tc>
          <w:tcPr>
            <w:tcW w:w="2351" w:type="dxa"/>
          </w:tcPr>
          <w:p w14:paraId="412835F6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51" w:type="dxa"/>
          </w:tcPr>
          <w:p w14:paraId="3EAAEBC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51" w:type="dxa"/>
          </w:tcPr>
          <w:p w14:paraId="3E23B065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DA07AFB" w14:textId="77777777" w:rsidR="00035F3D" w:rsidRPr="00564BC1" w:rsidRDefault="00035F3D" w:rsidP="004558E1">
      <w:pPr>
        <w:jc w:val="both"/>
        <w:rPr>
          <w:rFonts w:ascii="Cambria" w:hAnsi="Cambria"/>
          <w:sz w:val="20"/>
          <w:szCs w:val="20"/>
        </w:rPr>
      </w:pPr>
    </w:p>
    <w:p w14:paraId="609A9DDD" w14:textId="77777777" w:rsidR="00035F3D" w:rsidRPr="00564BC1" w:rsidRDefault="00531708" w:rsidP="004558E1">
      <w:p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4. Raport miesięczny SLA dostępności: </w:t>
      </w:r>
      <w:r w:rsidR="00564BC1" w:rsidRPr="00564BC1">
        <w:rPr>
          <w:rFonts w:ascii="Cambria" w:hAnsi="Cambria"/>
          <w:sz w:val="20"/>
          <w:szCs w:val="20"/>
        </w:rPr>
        <w:t>…………………………..</w:t>
      </w:r>
    </w:p>
    <w:p w14:paraId="26A70758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t>Załącznik nr 6 – Model licencyjny / prawa autorskie (wzór)</w:t>
      </w:r>
    </w:p>
    <w:p w14:paraId="70D18F8F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1. Licencja: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niewy</w:t>
      </w:r>
      <w:r w:rsidRPr="00564BC1">
        <w:rPr>
          <w:rFonts w:ascii="Cambria" w:hAnsi="Cambria" w:cs="Cambria"/>
          <w:sz w:val="20"/>
          <w:szCs w:val="20"/>
        </w:rPr>
        <w:t>łą</w:t>
      </w:r>
      <w:r w:rsidRPr="00564BC1">
        <w:rPr>
          <w:rFonts w:ascii="Cambria" w:hAnsi="Cambria"/>
          <w:sz w:val="20"/>
          <w:szCs w:val="20"/>
        </w:rPr>
        <w:t xml:space="preserve">czna </w:t>
      </w:r>
      <w:r w:rsidRPr="00564BC1">
        <w:rPr>
          <w:rFonts w:ascii="Segoe UI Symbol" w:hAnsi="Segoe UI Symbol" w:cs="Segoe UI Symbol"/>
          <w:sz w:val="20"/>
          <w:szCs w:val="20"/>
        </w:rPr>
        <w:t>☐</w:t>
      </w:r>
      <w:r w:rsidRPr="00564BC1">
        <w:rPr>
          <w:rFonts w:ascii="Cambria" w:hAnsi="Cambria"/>
          <w:sz w:val="20"/>
          <w:szCs w:val="20"/>
        </w:rPr>
        <w:t xml:space="preserve"> wy</w:t>
      </w:r>
      <w:r w:rsidRPr="00564BC1">
        <w:rPr>
          <w:rFonts w:ascii="Cambria" w:hAnsi="Cambria" w:cs="Cambria"/>
          <w:sz w:val="20"/>
          <w:szCs w:val="20"/>
        </w:rPr>
        <w:t>łą</w:t>
      </w:r>
      <w:r w:rsidRPr="00564BC1">
        <w:rPr>
          <w:rFonts w:ascii="Cambria" w:hAnsi="Cambria"/>
          <w:sz w:val="20"/>
          <w:szCs w:val="20"/>
        </w:rPr>
        <w:t xml:space="preserve">czna; terytorium: </w:t>
      </w:r>
      <w:r w:rsidR="00564BC1" w:rsidRPr="00564BC1">
        <w:rPr>
          <w:rFonts w:ascii="Cambria" w:hAnsi="Cambria"/>
          <w:sz w:val="20"/>
          <w:szCs w:val="20"/>
        </w:rPr>
        <w:t>…………………</w:t>
      </w:r>
      <w:r w:rsidRPr="00564BC1">
        <w:rPr>
          <w:rFonts w:ascii="Cambria" w:hAnsi="Cambria"/>
          <w:sz w:val="20"/>
          <w:szCs w:val="20"/>
        </w:rPr>
        <w:t xml:space="preserve">; czas: </w:t>
      </w:r>
      <w:r w:rsidR="00564BC1" w:rsidRPr="00564BC1">
        <w:rPr>
          <w:rFonts w:ascii="Cambria" w:hAnsi="Cambria"/>
          <w:sz w:val="20"/>
          <w:szCs w:val="20"/>
        </w:rPr>
        <w:t>……………………</w:t>
      </w:r>
    </w:p>
    <w:p w14:paraId="327D63ED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>2. Zakres korzystania: &lt;&lt;POLE_EKSPL&gt;&gt;.</w:t>
      </w:r>
    </w:p>
    <w:p w14:paraId="0F6F420F" w14:textId="77777777" w:rsidR="00035F3D" w:rsidRPr="00564BC1" w:rsidRDefault="00531708" w:rsidP="004558E1">
      <w:pPr>
        <w:spacing w:after="12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t xml:space="preserve">3. Utwory wytworzone w ramach wdrożenia (integracje/konfiguracje/dokumentacja): </w:t>
      </w:r>
      <w:r w:rsidR="00564BC1" w:rsidRPr="00564BC1">
        <w:rPr>
          <w:rFonts w:ascii="Cambria" w:hAnsi="Cambria"/>
          <w:sz w:val="20"/>
          <w:szCs w:val="20"/>
        </w:rPr>
        <w:t>(</w:t>
      </w:r>
      <w:r w:rsidRPr="00564BC1">
        <w:rPr>
          <w:rFonts w:ascii="Cambria" w:hAnsi="Cambria"/>
          <w:sz w:val="20"/>
          <w:szCs w:val="20"/>
        </w:rPr>
        <w:t>MODEL_PRZENIESIENIA_LUB_LICENCJI</w:t>
      </w:r>
      <w:r w:rsidR="00564BC1" w:rsidRPr="00564BC1">
        <w:rPr>
          <w:rFonts w:ascii="Cambria" w:hAnsi="Cambria"/>
          <w:sz w:val="20"/>
          <w:szCs w:val="20"/>
        </w:rPr>
        <w:t>)</w:t>
      </w:r>
      <w:r w:rsidRPr="00564BC1">
        <w:rPr>
          <w:rFonts w:ascii="Cambria" w:hAnsi="Cambria"/>
          <w:sz w:val="20"/>
          <w:szCs w:val="20"/>
        </w:rPr>
        <w:t>.</w:t>
      </w:r>
    </w:p>
    <w:p w14:paraId="3A45ED73" w14:textId="77777777" w:rsidR="00035F3D" w:rsidRPr="00564BC1" w:rsidRDefault="00531708" w:rsidP="004558E1">
      <w:pPr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sz w:val="20"/>
          <w:szCs w:val="20"/>
        </w:rPr>
        <w:br w:type="page"/>
      </w:r>
    </w:p>
    <w:p w14:paraId="27B330DE" w14:textId="77777777" w:rsidR="00035F3D" w:rsidRPr="00564BC1" w:rsidRDefault="00531708" w:rsidP="004558E1">
      <w:pPr>
        <w:spacing w:before="160" w:after="80"/>
        <w:jc w:val="both"/>
        <w:rPr>
          <w:rFonts w:ascii="Cambria" w:hAnsi="Cambria"/>
          <w:sz w:val="20"/>
          <w:szCs w:val="20"/>
        </w:rPr>
      </w:pPr>
      <w:r w:rsidRPr="00564BC1">
        <w:rPr>
          <w:rFonts w:ascii="Cambria" w:hAnsi="Cambria"/>
          <w:b/>
          <w:sz w:val="20"/>
          <w:szCs w:val="20"/>
        </w:rPr>
        <w:lastRenderedPageBreak/>
        <w:t>Załącznik nr 7 – Osoby kontaktowe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2551"/>
        <w:gridCol w:w="2268"/>
      </w:tblGrid>
      <w:tr w:rsidR="00035F3D" w:rsidRPr="00564BC1" w14:paraId="7DD9FC78" w14:textId="77777777">
        <w:tc>
          <w:tcPr>
            <w:tcW w:w="1701" w:type="dxa"/>
          </w:tcPr>
          <w:p w14:paraId="20667131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Strona</w:t>
            </w:r>
          </w:p>
        </w:tc>
        <w:tc>
          <w:tcPr>
            <w:tcW w:w="2551" w:type="dxa"/>
          </w:tcPr>
          <w:p w14:paraId="151135A7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Rola</w:t>
            </w:r>
          </w:p>
        </w:tc>
        <w:tc>
          <w:tcPr>
            <w:tcW w:w="2551" w:type="dxa"/>
          </w:tcPr>
          <w:p w14:paraId="5043FAC5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</w:tcPr>
          <w:p w14:paraId="5AF82CC2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Kontakt</w:t>
            </w:r>
          </w:p>
        </w:tc>
      </w:tr>
      <w:tr w:rsidR="00035F3D" w:rsidRPr="00564BC1" w14:paraId="75822206" w14:textId="77777777">
        <w:tc>
          <w:tcPr>
            <w:tcW w:w="1701" w:type="dxa"/>
          </w:tcPr>
          <w:p w14:paraId="2EB77A4F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Zamawiający</w:t>
            </w:r>
          </w:p>
        </w:tc>
        <w:tc>
          <w:tcPr>
            <w:tcW w:w="2551" w:type="dxa"/>
          </w:tcPr>
          <w:p w14:paraId="4FDC0622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Kierownik projektu</w:t>
            </w:r>
          </w:p>
        </w:tc>
        <w:tc>
          <w:tcPr>
            <w:tcW w:w="2551" w:type="dxa"/>
          </w:tcPr>
          <w:p w14:paraId="46E43399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B9C47FA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763E33B5" w14:textId="77777777">
        <w:tc>
          <w:tcPr>
            <w:tcW w:w="1701" w:type="dxa"/>
          </w:tcPr>
          <w:p w14:paraId="1C604914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Zamawiający</w:t>
            </w:r>
          </w:p>
        </w:tc>
        <w:tc>
          <w:tcPr>
            <w:tcW w:w="2551" w:type="dxa"/>
          </w:tcPr>
          <w:p w14:paraId="34E03259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Kontakt techniczny/serwis</w:t>
            </w:r>
          </w:p>
        </w:tc>
        <w:tc>
          <w:tcPr>
            <w:tcW w:w="2551" w:type="dxa"/>
          </w:tcPr>
          <w:p w14:paraId="17F84F02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BFBCEED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6A4FD1AC" w14:textId="77777777">
        <w:tc>
          <w:tcPr>
            <w:tcW w:w="1701" w:type="dxa"/>
          </w:tcPr>
          <w:p w14:paraId="4B52B03F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Wykonawca</w:t>
            </w:r>
          </w:p>
        </w:tc>
        <w:tc>
          <w:tcPr>
            <w:tcW w:w="2551" w:type="dxa"/>
          </w:tcPr>
          <w:p w14:paraId="3E4046B7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Kierownik projektu</w:t>
            </w:r>
          </w:p>
        </w:tc>
        <w:tc>
          <w:tcPr>
            <w:tcW w:w="2551" w:type="dxa"/>
          </w:tcPr>
          <w:p w14:paraId="42E5AE8D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066296C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35F3D" w:rsidRPr="00564BC1" w14:paraId="69F269FB" w14:textId="77777777">
        <w:tc>
          <w:tcPr>
            <w:tcW w:w="1701" w:type="dxa"/>
          </w:tcPr>
          <w:p w14:paraId="132BB198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Wykonawca</w:t>
            </w:r>
          </w:p>
        </w:tc>
        <w:tc>
          <w:tcPr>
            <w:tcW w:w="2551" w:type="dxa"/>
          </w:tcPr>
          <w:p w14:paraId="0E48CA9F" w14:textId="77777777" w:rsidR="00035F3D" w:rsidRPr="00564BC1" w:rsidRDefault="00531708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64BC1">
              <w:rPr>
                <w:rFonts w:ascii="Cambria" w:hAnsi="Cambria"/>
                <w:sz w:val="20"/>
                <w:szCs w:val="20"/>
              </w:rPr>
              <w:t>Kontakt techniczny/serwis</w:t>
            </w:r>
          </w:p>
        </w:tc>
        <w:tc>
          <w:tcPr>
            <w:tcW w:w="2551" w:type="dxa"/>
          </w:tcPr>
          <w:p w14:paraId="1991E44B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CEFE35F" w14:textId="77777777" w:rsidR="00035F3D" w:rsidRPr="00564BC1" w:rsidRDefault="00035F3D" w:rsidP="004558E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3D8C469" w14:textId="77777777" w:rsidR="005C49BF" w:rsidRPr="00564BC1" w:rsidRDefault="005C49BF" w:rsidP="004558E1">
      <w:pPr>
        <w:jc w:val="both"/>
        <w:rPr>
          <w:rFonts w:ascii="Cambria" w:hAnsi="Cambria"/>
          <w:sz w:val="20"/>
          <w:szCs w:val="20"/>
        </w:rPr>
      </w:pPr>
    </w:p>
    <w:sectPr w:rsidR="005C49BF" w:rsidRPr="00564BC1" w:rsidSect="004558E1">
      <w:headerReference w:type="default" r:id="rId8"/>
      <w:headerReference w:type="first" r:id="rId9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C2CF93" w16cex:dateUtc="2026-02-03T11:38:00Z"/>
  <w16cex:commentExtensible w16cex:durableId="30F83542" w16cex:dateUtc="2026-02-16T12:27:00Z"/>
  <w16cex:commentExtensible w16cex:durableId="2BBFD679" w16cex:dateUtc="2026-02-16T12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7C93A" w14:textId="77777777" w:rsidR="004558E1" w:rsidRDefault="004558E1" w:rsidP="004558E1">
      <w:pPr>
        <w:spacing w:line="240" w:lineRule="auto"/>
      </w:pPr>
      <w:r>
        <w:separator/>
      </w:r>
    </w:p>
  </w:endnote>
  <w:endnote w:type="continuationSeparator" w:id="0">
    <w:p w14:paraId="134161B0" w14:textId="77777777" w:rsidR="004558E1" w:rsidRDefault="004558E1" w:rsidP="004558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78D7D" w14:textId="77777777" w:rsidR="004558E1" w:rsidRDefault="004558E1" w:rsidP="004558E1">
      <w:pPr>
        <w:spacing w:line="240" w:lineRule="auto"/>
      </w:pPr>
      <w:r>
        <w:separator/>
      </w:r>
    </w:p>
  </w:footnote>
  <w:footnote w:type="continuationSeparator" w:id="0">
    <w:p w14:paraId="168DB816" w14:textId="77777777" w:rsidR="004558E1" w:rsidRDefault="004558E1" w:rsidP="004558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3B28A" w14:textId="77777777" w:rsidR="004558E1" w:rsidRDefault="004558E1">
    <w:pPr>
      <w:pStyle w:val="Nagwek"/>
    </w:pPr>
  </w:p>
  <w:p w14:paraId="2575083D" w14:textId="77777777" w:rsidR="004558E1" w:rsidRPr="00F303D4" w:rsidRDefault="004558E1" w:rsidP="004558E1">
    <w:pPr>
      <w:pStyle w:val="Nagwek"/>
      <w:ind w:firstLine="142"/>
      <w:rPr>
        <w:rFonts w:ascii="Cambria" w:hAnsi="Cambria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03946" w14:textId="77777777" w:rsidR="004558E1" w:rsidRDefault="004558E1" w:rsidP="004558E1">
    <w:pPr>
      <w:pStyle w:val="Nagwek"/>
    </w:pPr>
    <w:r w:rsidRPr="00535C32">
      <w:rPr>
        <w:noProof/>
      </w:rPr>
      <w:drawing>
        <wp:inline distT="0" distB="0" distL="0" distR="0" wp14:anchorId="62A0F15C" wp14:editId="53583CB3">
          <wp:extent cx="5753100" cy="5810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23C86" w14:textId="77777777" w:rsidR="00785D61" w:rsidRPr="00785D61" w:rsidRDefault="004558E1" w:rsidP="00785D61">
    <w:pPr>
      <w:pStyle w:val="Nagwek"/>
      <w:ind w:left="720"/>
      <w:jc w:val="center"/>
      <w:rPr>
        <w:rFonts w:ascii="Cambria" w:hAnsi="Cambria"/>
        <w:bCs/>
        <w:sz w:val="18"/>
        <w:szCs w:val="18"/>
      </w:rPr>
    </w:pPr>
    <w:r w:rsidRPr="004558E1">
      <w:rPr>
        <w:bCs/>
        <w:sz w:val="18"/>
        <w:szCs w:val="18"/>
      </w:rPr>
      <w:t>„</w:t>
    </w:r>
    <w:r w:rsidRPr="00785D61">
      <w:rPr>
        <w:rFonts w:ascii="Cambria" w:hAnsi="Cambria"/>
        <w:bCs/>
        <w:sz w:val="18"/>
        <w:szCs w:val="18"/>
      </w:rPr>
      <w:t>Zarządzanie i gospodarowanie zasobami wodnymi na terenie Gminy Żarnów celem oszczędności naturalnych zasobów wody pitnej”</w:t>
    </w:r>
    <w:r w:rsidR="00785D61" w:rsidRPr="00785D61">
      <w:rPr>
        <w:rFonts w:ascii="Cambria" w:hAnsi="Cambria"/>
        <w:bCs/>
        <w:sz w:val="18"/>
        <w:szCs w:val="18"/>
      </w:rPr>
      <w:t xml:space="preserve"> określonego we wniosku o dofinansowanie z środków UE projektu nr FELD.02.12-IZ.00-0018/24.</w:t>
    </w:r>
  </w:p>
  <w:p w14:paraId="03C8B188" w14:textId="77777777" w:rsidR="004558E1" w:rsidRPr="00785D61" w:rsidRDefault="004558E1" w:rsidP="004558E1">
    <w:pPr>
      <w:pStyle w:val="Nagwek"/>
      <w:jc w:val="center"/>
      <w:rPr>
        <w:rFonts w:ascii="Cambria" w:hAnsi="Cambria"/>
        <w:bCs/>
        <w:sz w:val="18"/>
        <w:szCs w:val="18"/>
      </w:rPr>
    </w:pPr>
  </w:p>
  <w:p w14:paraId="454F6182" w14:textId="77777777" w:rsidR="004558E1" w:rsidRPr="00F303D4" w:rsidRDefault="004558E1" w:rsidP="004558E1">
    <w:pPr>
      <w:pStyle w:val="Nagwek"/>
      <w:ind w:firstLine="142"/>
      <w:rPr>
        <w:rFonts w:ascii="Cambria" w:hAnsi="Cambria"/>
        <w:b/>
        <w:bCs/>
        <w:sz w:val="20"/>
        <w:szCs w:val="20"/>
      </w:rPr>
    </w:pPr>
    <w:r w:rsidRPr="00F303D4">
      <w:rPr>
        <w:rFonts w:ascii="Cambria" w:hAnsi="Cambria"/>
        <w:b/>
        <w:bCs/>
        <w:sz w:val="20"/>
        <w:szCs w:val="20"/>
      </w:rPr>
      <w:t>Numer referencyjny: IGWK.Z.271.4.2026</w:t>
    </w:r>
  </w:p>
  <w:p w14:paraId="115C8D6C" w14:textId="77777777" w:rsidR="004558E1" w:rsidRDefault="00455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36548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7381795"/>
    <w:multiLevelType w:val="hybridMultilevel"/>
    <w:tmpl w:val="EAFC6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37C70"/>
    <w:multiLevelType w:val="hybridMultilevel"/>
    <w:tmpl w:val="36BC4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C1FEF"/>
    <w:multiLevelType w:val="hybridMultilevel"/>
    <w:tmpl w:val="76A63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9279C"/>
    <w:multiLevelType w:val="hybridMultilevel"/>
    <w:tmpl w:val="76506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4816"/>
    <w:multiLevelType w:val="hybridMultilevel"/>
    <w:tmpl w:val="4BD81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76389"/>
    <w:multiLevelType w:val="hybridMultilevel"/>
    <w:tmpl w:val="7C729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E171A"/>
    <w:multiLevelType w:val="hybridMultilevel"/>
    <w:tmpl w:val="CEDA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56AEB"/>
    <w:multiLevelType w:val="hybridMultilevel"/>
    <w:tmpl w:val="1C821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70644"/>
    <w:multiLevelType w:val="hybridMultilevel"/>
    <w:tmpl w:val="21344BC8"/>
    <w:lvl w:ilvl="0" w:tplc="B22238D8">
      <w:start w:val="1"/>
      <w:numFmt w:val="lowerLetter"/>
      <w:lvlText w:val="%1)"/>
      <w:lvlJc w:val="left"/>
      <w:pPr>
        <w:ind w:left="1020" w:hanging="360"/>
      </w:pPr>
    </w:lvl>
    <w:lvl w:ilvl="1" w:tplc="09986D04">
      <w:start w:val="1"/>
      <w:numFmt w:val="lowerLetter"/>
      <w:lvlText w:val="%2)"/>
      <w:lvlJc w:val="left"/>
      <w:pPr>
        <w:ind w:left="1020" w:hanging="360"/>
      </w:pPr>
    </w:lvl>
    <w:lvl w:ilvl="2" w:tplc="8B70DEBA">
      <w:start w:val="1"/>
      <w:numFmt w:val="lowerLetter"/>
      <w:lvlText w:val="%3)"/>
      <w:lvlJc w:val="left"/>
      <w:pPr>
        <w:ind w:left="1020" w:hanging="360"/>
      </w:pPr>
    </w:lvl>
    <w:lvl w:ilvl="3" w:tplc="2DD48598">
      <w:start w:val="1"/>
      <w:numFmt w:val="lowerLetter"/>
      <w:lvlText w:val="%4)"/>
      <w:lvlJc w:val="left"/>
      <w:pPr>
        <w:ind w:left="1020" w:hanging="360"/>
      </w:pPr>
    </w:lvl>
    <w:lvl w:ilvl="4" w:tplc="7EBED87A">
      <w:start w:val="1"/>
      <w:numFmt w:val="lowerLetter"/>
      <w:lvlText w:val="%5)"/>
      <w:lvlJc w:val="left"/>
      <w:pPr>
        <w:ind w:left="1020" w:hanging="360"/>
      </w:pPr>
    </w:lvl>
    <w:lvl w:ilvl="5" w:tplc="7F44EDAE">
      <w:start w:val="1"/>
      <w:numFmt w:val="lowerLetter"/>
      <w:lvlText w:val="%6)"/>
      <w:lvlJc w:val="left"/>
      <w:pPr>
        <w:ind w:left="1020" w:hanging="360"/>
      </w:pPr>
    </w:lvl>
    <w:lvl w:ilvl="6" w:tplc="E5440E2A">
      <w:start w:val="1"/>
      <w:numFmt w:val="lowerLetter"/>
      <w:lvlText w:val="%7)"/>
      <w:lvlJc w:val="left"/>
      <w:pPr>
        <w:ind w:left="1020" w:hanging="360"/>
      </w:pPr>
    </w:lvl>
    <w:lvl w:ilvl="7" w:tplc="B94AF6A6">
      <w:start w:val="1"/>
      <w:numFmt w:val="lowerLetter"/>
      <w:lvlText w:val="%8)"/>
      <w:lvlJc w:val="left"/>
      <w:pPr>
        <w:ind w:left="1020" w:hanging="360"/>
      </w:pPr>
    </w:lvl>
    <w:lvl w:ilvl="8" w:tplc="C068EB02">
      <w:start w:val="1"/>
      <w:numFmt w:val="lowerLetter"/>
      <w:lvlText w:val="%9)"/>
      <w:lvlJc w:val="left"/>
      <w:pPr>
        <w:ind w:left="1020" w:hanging="360"/>
      </w:pPr>
    </w:lvl>
  </w:abstractNum>
  <w:abstractNum w:abstractNumId="16" w15:restartNumberingAfterBreak="0">
    <w:nsid w:val="327D2AA3"/>
    <w:multiLevelType w:val="hybridMultilevel"/>
    <w:tmpl w:val="F1329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505BD"/>
    <w:multiLevelType w:val="hybridMultilevel"/>
    <w:tmpl w:val="81EA52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924B97"/>
    <w:multiLevelType w:val="hybridMultilevel"/>
    <w:tmpl w:val="48206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20702"/>
    <w:multiLevelType w:val="hybridMultilevel"/>
    <w:tmpl w:val="0BF62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9225B"/>
    <w:multiLevelType w:val="hybridMultilevel"/>
    <w:tmpl w:val="8B04C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F70D0"/>
    <w:multiLevelType w:val="hybridMultilevel"/>
    <w:tmpl w:val="BAF4AA62"/>
    <w:lvl w:ilvl="0" w:tplc="718A453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9511C"/>
    <w:multiLevelType w:val="hybridMultilevel"/>
    <w:tmpl w:val="B25E5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032E2"/>
    <w:multiLevelType w:val="hybridMultilevel"/>
    <w:tmpl w:val="90847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C0727"/>
    <w:multiLevelType w:val="hybridMultilevel"/>
    <w:tmpl w:val="32A2D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14540"/>
    <w:multiLevelType w:val="hybridMultilevel"/>
    <w:tmpl w:val="ED60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365A1"/>
    <w:multiLevelType w:val="multilevel"/>
    <w:tmpl w:val="7542C4C6"/>
    <w:styleLink w:val="WW8Num14"/>
    <w:lvl w:ilvl="0">
      <w:start w:val="1"/>
      <w:numFmt w:val="decimal"/>
      <w:lvlText w:val="%1)"/>
      <w:lvlJc w:val="left"/>
      <w:rPr>
        <w:color w:val="000000"/>
        <w:sz w:val="18"/>
        <w:szCs w:val="18"/>
        <w:lang w:val="pl-PL" w:eastAsia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6C6D5A05"/>
    <w:multiLevelType w:val="hybridMultilevel"/>
    <w:tmpl w:val="6F822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F7D78"/>
    <w:multiLevelType w:val="hybridMultilevel"/>
    <w:tmpl w:val="90102E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793447"/>
    <w:multiLevelType w:val="hybridMultilevel"/>
    <w:tmpl w:val="99501D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9"/>
  </w:num>
  <w:num w:numId="8">
    <w:abstractNumId w:val="7"/>
  </w:num>
  <w:num w:numId="9">
    <w:abstractNumId w:val="29"/>
  </w:num>
  <w:num w:numId="10">
    <w:abstractNumId w:val="16"/>
  </w:num>
  <w:num w:numId="11">
    <w:abstractNumId w:val="23"/>
  </w:num>
  <w:num w:numId="12">
    <w:abstractNumId w:val="13"/>
  </w:num>
  <w:num w:numId="13">
    <w:abstractNumId w:val="14"/>
  </w:num>
  <w:num w:numId="14">
    <w:abstractNumId w:val="26"/>
  </w:num>
  <w:num w:numId="15">
    <w:abstractNumId w:val="24"/>
  </w:num>
  <w:num w:numId="16">
    <w:abstractNumId w:val="12"/>
  </w:num>
  <w:num w:numId="17">
    <w:abstractNumId w:val="9"/>
  </w:num>
  <w:num w:numId="18">
    <w:abstractNumId w:val="11"/>
  </w:num>
  <w:num w:numId="19">
    <w:abstractNumId w:val="22"/>
  </w:num>
  <w:num w:numId="20">
    <w:abstractNumId w:val="30"/>
  </w:num>
  <w:num w:numId="21">
    <w:abstractNumId w:val="21"/>
  </w:num>
  <w:num w:numId="22">
    <w:abstractNumId w:val="20"/>
  </w:num>
  <w:num w:numId="23">
    <w:abstractNumId w:val="10"/>
  </w:num>
  <w:num w:numId="24">
    <w:abstractNumId w:val="8"/>
  </w:num>
  <w:num w:numId="25">
    <w:abstractNumId w:val="28"/>
  </w:num>
  <w:num w:numId="26">
    <w:abstractNumId w:val="25"/>
  </w:num>
  <w:num w:numId="27">
    <w:abstractNumId w:val="18"/>
  </w:num>
  <w:num w:numId="28">
    <w:abstractNumId w:val="27"/>
  </w:num>
  <w:num w:numId="29">
    <w:abstractNumId w:val="6"/>
  </w:num>
  <w:num w:numId="30">
    <w:abstractNumId w:val="15"/>
  </w:num>
  <w:num w:numId="31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5F3D"/>
    <w:rsid w:val="00044BF9"/>
    <w:rsid w:val="0006063C"/>
    <w:rsid w:val="0007534A"/>
    <w:rsid w:val="00110E7C"/>
    <w:rsid w:val="0015074B"/>
    <w:rsid w:val="0017433A"/>
    <w:rsid w:val="001800B3"/>
    <w:rsid w:val="00185F47"/>
    <w:rsid w:val="00237CF5"/>
    <w:rsid w:val="00283B5C"/>
    <w:rsid w:val="0029639D"/>
    <w:rsid w:val="002B7920"/>
    <w:rsid w:val="00326F90"/>
    <w:rsid w:val="00353EB1"/>
    <w:rsid w:val="00362DBB"/>
    <w:rsid w:val="00381B81"/>
    <w:rsid w:val="003B4569"/>
    <w:rsid w:val="003F7580"/>
    <w:rsid w:val="00403179"/>
    <w:rsid w:val="004558E1"/>
    <w:rsid w:val="004753AD"/>
    <w:rsid w:val="00494CB6"/>
    <w:rsid w:val="004975BE"/>
    <w:rsid w:val="00500734"/>
    <w:rsid w:val="005030FB"/>
    <w:rsid w:val="00526B0E"/>
    <w:rsid w:val="00531708"/>
    <w:rsid w:val="00533371"/>
    <w:rsid w:val="00552C0C"/>
    <w:rsid w:val="00564BC1"/>
    <w:rsid w:val="00566904"/>
    <w:rsid w:val="005A5C33"/>
    <w:rsid w:val="005C49BF"/>
    <w:rsid w:val="00603D0D"/>
    <w:rsid w:val="006041B1"/>
    <w:rsid w:val="0061063B"/>
    <w:rsid w:val="00627810"/>
    <w:rsid w:val="00645F25"/>
    <w:rsid w:val="00647945"/>
    <w:rsid w:val="00700CFB"/>
    <w:rsid w:val="0070431F"/>
    <w:rsid w:val="00710297"/>
    <w:rsid w:val="00745116"/>
    <w:rsid w:val="00785D61"/>
    <w:rsid w:val="00794DCF"/>
    <w:rsid w:val="007A68CF"/>
    <w:rsid w:val="007B2897"/>
    <w:rsid w:val="007C1145"/>
    <w:rsid w:val="007D09C7"/>
    <w:rsid w:val="007F5DD3"/>
    <w:rsid w:val="0080625D"/>
    <w:rsid w:val="00813FC8"/>
    <w:rsid w:val="0083212B"/>
    <w:rsid w:val="0090403B"/>
    <w:rsid w:val="009E4798"/>
    <w:rsid w:val="00A7795F"/>
    <w:rsid w:val="00AA19DC"/>
    <w:rsid w:val="00AA1D8D"/>
    <w:rsid w:val="00AB15C9"/>
    <w:rsid w:val="00AC1149"/>
    <w:rsid w:val="00B075DA"/>
    <w:rsid w:val="00B33F83"/>
    <w:rsid w:val="00B47730"/>
    <w:rsid w:val="00B57CA5"/>
    <w:rsid w:val="00B85F3D"/>
    <w:rsid w:val="00BC3B2F"/>
    <w:rsid w:val="00BF6947"/>
    <w:rsid w:val="00C3259F"/>
    <w:rsid w:val="00CB0664"/>
    <w:rsid w:val="00CD78F0"/>
    <w:rsid w:val="00CE15D4"/>
    <w:rsid w:val="00D41E1B"/>
    <w:rsid w:val="00D642BE"/>
    <w:rsid w:val="00D77E25"/>
    <w:rsid w:val="00DB45AC"/>
    <w:rsid w:val="00E35B5E"/>
    <w:rsid w:val="00E5185E"/>
    <w:rsid w:val="00E74524"/>
    <w:rsid w:val="00EC4939"/>
    <w:rsid w:val="00F016A4"/>
    <w:rsid w:val="00F43EEE"/>
    <w:rsid w:val="00F4429F"/>
    <w:rsid w:val="00F63F4B"/>
    <w:rsid w:val="00FB15C0"/>
    <w:rsid w:val="00FB5FC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99255"/>
  <w14:defaultImageDpi w14:val="300"/>
  <w15:docId w15:val="{83E89029-6578-4CEB-8E24-7DDB68AB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pPr>
      <w:spacing w:after="0"/>
    </w:pPr>
    <w:rPr>
      <w:rFonts w:ascii="Times New Roman" w:eastAsia="Times New Roman" w:hAnsi="Times New Roman"/>
      <w:sz w:val="24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aliases w:val="Trop Bez Odstępów"/>
    <w:link w:val="BezodstpwZnak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558E1"/>
    <w:rPr>
      <w:sz w:val="24"/>
      <w:szCs w:val="24"/>
    </w:rPr>
  </w:style>
  <w:style w:type="numbering" w:customStyle="1" w:styleId="WW8Num14">
    <w:name w:val="WW8Num14"/>
    <w:basedOn w:val="Bezlisty"/>
    <w:rsid w:val="004558E1"/>
    <w:pPr>
      <w:numPr>
        <w:numId w:val="28"/>
      </w:numPr>
    </w:pPr>
  </w:style>
  <w:style w:type="character" w:customStyle="1" w:styleId="BezodstpwZnak">
    <w:name w:val="Bez odstępów Znak"/>
    <w:aliases w:val="Trop Bez Odstępów Znak"/>
    <w:link w:val="Bezodstpw"/>
    <w:locked/>
    <w:rsid w:val="004558E1"/>
  </w:style>
  <w:style w:type="character" w:styleId="Odwoaniedokomentarza">
    <w:name w:val="annotation reference"/>
    <w:basedOn w:val="Domylnaczcionkaakapitu"/>
    <w:uiPriority w:val="99"/>
    <w:semiHidden/>
    <w:unhideWhenUsed/>
    <w:rsid w:val="00D642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2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2BE"/>
    <w:rPr>
      <w:rFonts w:ascii="Times New Roman" w:eastAsia="Times New Roman" w:hAnsi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2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2BE"/>
    <w:rPr>
      <w:rFonts w:ascii="Times New Roman" w:eastAsia="Times New Roman" w:hAnsi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2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2BE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D4AFEA-FBC4-4025-A04C-B3C6A0A2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2543</Words>
  <Characters>15262</Characters>
  <Application>Microsoft Office Word</Application>
  <DocSecurity>0</DocSecurity>
  <Lines>127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>aj</dc:description>
  <cp:lastModifiedBy>User</cp:lastModifiedBy>
  <cp:revision>97</cp:revision>
  <dcterms:created xsi:type="dcterms:W3CDTF">2013-12-23T23:15:00Z</dcterms:created>
  <dcterms:modified xsi:type="dcterms:W3CDTF">2026-02-19T08:56:00Z</dcterms:modified>
  <cp:category/>
</cp:coreProperties>
</file>